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E6891" w14:textId="77777777" w:rsidR="00DE4916" w:rsidRPr="00C626AC" w:rsidRDefault="00DE4916" w:rsidP="00DE4916">
      <w:pPr>
        <w:pStyle w:val="Nagwek"/>
        <w:rPr>
          <w:rFonts w:ascii="Verdana" w:hAnsi="Verdana"/>
          <w:sz w:val="20"/>
        </w:rPr>
      </w:pPr>
      <w:r w:rsidRPr="00C626AC">
        <w:rPr>
          <w:rFonts w:ascii="Verdana" w:hAnsi="Verdana"/>
          <w:sz w:val="20"/>
        </w:rPr>
        <w:t>Zał. nr 1 - Opis przedmiotu zamówienia (OPZ).</w:t>
      </w:r>
    </w:p>
    <w:p w14:paraId="63AE7324" w14:textId="77777777" w:rsidR="00DE4916" w:rsidRPr="00D20781" w:rsidRDefault="001F4AB0" w:rsidP="00DE4916">
      <w:pPr>
        <w:pStyle w:val="Nagwek"/>
        <w:rPr>
          <w:rFonts w:ascii="Verdana" w:hAnsi="Verdana" w:cstheme="minorHAnsi"/>
          <w:b/>
          <w:bCs/>
          <w:sz w:val="20"/>
        </w:rPr>
      </w:pPr>
      <w:r w:rsidRPr="00D20781">
        <w:rPr>
          <w:rFonts w:ascii="Verdana" w:hAnsi="Verdana" w:cstheme="minorHAnsi"/>
          <w:b/>
          <w:bCs/>
          <w:sz w:val="20"/>
        </w:rPr>
        <w:tab/>
      </w:r>
      <w:r w:rsidRPr="00D20781">
        <w:rPr>
          <w:rFonts w:ascii="Verdana" w:hAnsi="Verdana" w:cstheme="minorHAnsi"/>
          <w:b/>
          <w:bCs/>
          <w:sz w:val="20"/>
        </w:rPr>
        <w:tab/>
      </w:r>
      <w:r w:rsidR="00C749AC" w:rsidRPr="00D20781">
        <w:rPr>
          <w:rFonts w:ascii="Verdana" w:hAnsi="Verdana" w:cstheme="minorHAnsi"/>
          <w:b/>
          <w:bCs/>
          <w:sz w:val="20"/>
        </w:rPr>
        <w:t xml:space="preserve">    </w:t>
      </w:r>
    </w:p>
    <w:p w14:paraId="36841E92" w14:textId="77777777" w:rsidR="00C749AC" w:rsidRPr="00D20781" w:rsidRDefault="00B55299" w:rsidP="00DE4916">
      <w:pPr>
        <w:tabs>
          <w:tab w:val="left" w:pos="1740"/>
          <w:tab w:val="center" w:pos="4860"/>
        </w:tabs>
        <w:spacing w:line="276" w:lineRule="auto"/>
        <w:jc w:val="center"/>
        <w:rPr>
          <w:rFonts w:ascii="Verdana" w:hAnsi="Verdana" w:cstheme="minorHAnsi"/>
          <w:b/>
          <w:bCs/>
          <w:sz w:val="20"/>
          <w:szCs w:val="20"/>
        </w:rPr>
      </w:pPr>
      <w:r w:rsidRPr="00D20781">
        <w:rPr>
          <w:rFonts w:ascii="Verdana" w:hAnsi="Verdana" w:cstheme="minorHAnsi"/>
          <w:b/>
          <w:bCs/>
          <w:sz w:val="20"/>
          <w:szCs w:val="20"/>
        </w:rPr>
        <w:t>Opis przedmiotu zamówienia (OPZ).</w:t>
      </w:r>
    </w:p>
    <w:p w14:paraId="05958F80" w14:textId="77777777" w:rsidR="005C3DCA" w:rsidRPr="00D20781" w:rsidRDefault="005C3DCA" w:rsidP="00B328ED">
      <w:pPr>
        <w:tabs>
          <w:tab w:val="left" w:pos="1740"/>
          <w:tab w:val="center" w:pos="4860"/>
        </w:tabs>
        <w:spacing w:line="276" w:lineRule="auto"/>
        <w:rPr>
          <w:rFonts w:ascii="Verdana" w:hAnsi="Verdana" w:cstheme="minorHAnsi"/>
          <w:b/>
          <w:bCs/>
          <w:sz w:val="20"/>
          <w:szCs w:val="20"/>
        </w:rPr>
      </w:pPr>
    </w:p>
    <w:p w14:paraId="55AEC76A" w14:textId="77777777" w:rsidR="00A11E72" w:rsidRPr="00D20781" w:rsidRDefault="005C3DCA" w:rsidP="005C3DCA">
      <w:pPr>
        <w:pStyle w:val="Nagwek"/>
        <w:tabs>
          <w:tab w:val="left" w:pos="4140"/>
        </w:tabs>
        <w:jc w:val="center"/>
        <w:rPr>
          <w:rFonts w:ascii="Verdana" w:hAnsi="Verdana" w:cstheme="minorHAnsi"/>
          <w:sz w:val="20"/>
        </w:rPr>
      </w:pPr>
      <w:r w:rsidRPr="00D20781">
        <w:rPr>
          <w:rFonts w:ascii="Verdana" w:hAnsi="Verdana" w:cstheme="minorHAnsi"/>
          <w:sz w:val="20"/>
        </w:rPr>
        <w:t>„Specyfikacja parametrów łącz</w:t>
      </w:r>
      <w:r w:rsidR="00C57140" w:rsidRPr="00D20781">
        <w:rPr>
          <w:rFonts w:ascii="Verdana" w:hAnsi="Verdana" w:cstheme="minorHAnsi"/>
          <w:sz w:val="20"/>
        </w:rPr>
        <w:t>y</w:t>
      </w:r>
      <w:r w:rsidRPr="00D20781">
        <w:rPr>
          <w:rFonts w:ascii="Verdana" w:hAnsi="Verdana" w:cstheme="minorHAnsi"/>
          <w:sz w:val="20"/>
        </w:rPr>
        <w:t xml:space="preserve"> internetow</w:t>
      </w:r>
      <w:r w:rsidR="00C57140" w:rsidRPr="00D20781">
        <w:rPr>
          <w:rFonts w:ascii="Verdana" w:hAnsi="Verdana" w:cstheme="minorHAnsi"/>
          <w:sz w:val="20"/>
        </w:rPr>
        <w:t>ych</w:t>
      </w:r>
      <w:r w:rsidR="00A11E72" w:rsidRPr="00D20781">
        <w:rPr>
          <w:rFonts w:ascii="Verdana" w:hAnsi="Verdana" w:cstheme="minorHAnsi"/>
          <w:sz w:val="20"/>
        </w:rPr>
        <w:t xml:space="preserve"> </w:t>
      </w:r>
    </w:p>
    <w:p w14:paraId="2D2503E7" w14:textId="77777777" w:rsidR="005C3DCA" w:rsidRPr="00D20781" w:rsidRDefault="00A11E72" w:rsidP="005C3DCA">
      <w:pPr>
        <w:pStyle w:val="Nagwek"/>
        <w:tabs>
          <w:tab w:val="left" w:pos="4140"/>
        </w:tabs>
        <w:jc w:val="center"/>
        <w:rPr>
          <w:rFonts w:ascii="Verdana" w:hAnsi="Verdana" w:cstheme="minorHAnsi"/>
          <w:sz w:val="20"/>
        </w:rPr>
      </w:pPr>
      <w:r w:rsidRPr="00D20781">
        <w:rPr>
          <w:rFonts w:ascii="Verdana" w:hAnsi="Verdana" w:cstheme="minorHAnsi"/>
          <w:sz w:val="20"/>
        </w:rPr>
        <w:t xml:space="preserve">oraz określenie </w:t>
      </w:r>
      <w:r w:rsidR="005C3DCA" w:rsidRPr="00D20781">
        <w:rPr>
          <w:rFonts w:ascii="Verdana" w:hAnsi="Verdana" w:cstheme="minorHAnsi"/>
          <w:sz w:val="20"/>
        </w:rPr>
        <w:t>standard</w:t>
      </w:r>
      <w:r w:rsidRPr="00D20781">
        <w:rPr>
          <w:rFonts w:ascii="Verdana" w:hAnsi="Verdana" w:cstheme="minorHAnsi"/>
          <w:sz w:val="20"/>
        </w:rPr>
        <w:t>u</w:t>
      </w:r>
      <w:r w:rsidR="005C3DCA" w:rsidRPr="00D20781">
        <w:rPr>
          <w:rFonts w:ascii="Verdana" w:hAnsi="Verdana" w:cstheme="minorHAnsi"/>
          <w:sz w:val="20"/>
        </w:rPr>
        <w:t xml:space="preserve"> świadczenia usług (gwarancja SLA)</w:t>
      </w:r>
      <w:r w:rsidR="009873E9" w:rsidRPr="00D20781">
        <w:rPr>
          <w:rFonts w:ascii="Verdana" w:hAnsi="Verdana" w:cstheme="minorHAnsi"/>
          <w:sz w:val="20"/>
        </w:rPr>
        <w:t>”</w:t>
      </w:r>
      <w:r w:rsidRPr="00D20781">
        <w:rPr>
          <w:rFonts w:ascii="Verdana" w:hAnsi="Verdana" w:cstheme="minorHAnsi"/>
          <w:sz w:val="20"/>
        </w:rPr>
        <w:t>.</w:t>
      </w:r>
      <w:r w:rsidR="006D609C" w:rsidRPr="00D20781">
        <w:rPr>
          <w:rFonts w:ascii="Verdana" w:hAnsi="Verdana" w:cstheme="minorHAnsi"/>
          <w:sz w:val="20"/>
        </w:rPr>
        <w:t xml:space="preserve"> </w:t>
      </w:r>
      <w:r w:rsidR="005C3DCA" w:rsidRPr="00D20781">
        <w:rPr>
          <w:rFonts w:ascii="Verdana" w:hAnsi="Verdana" w:cstheme="minorHAnsi"/>
          <w:sz w:val="20"/>
        </w:rPr>
        <w:t xml:space="preserve"> </w:t>
      </w:r>
    </w:p>
    <w:p w14:paraId="001378F5" w14:textId="77777777" w:rsidR="00B55299" w:rsidRPr="00D20781" w:rsidRDefault="00B55299" w:rsidP="00B328ED">
      <w:pPr>
        <w:tabs>
          <w:tab w:val="left" w:pos="1740"/>
          <w:tab w:val="center" w:pos="4860"/>
        </w:tabs>
        <w:spacing w:line="276" w:lineRule="auto"/>
        <w:rPr>
          <w:rFonts w:ascii="Verdana" w:hAnsi="Verdana" w:cstheme="minorHAnsi"/>
          <w:b/>
          <w:bCs/>
          <w:sz w:val="20"/>
          <w:szCs w:val="20"/>
        </w:rPr>
      </w:pPr>
    </w:p>
    <w:p w14:paraId="0613FFC9" w14:textId="12B462C1" w:rsidR="00B55299" w:rsidRPr="00C74CA8" w:rsidRDefault="00DB5EEE" w:rsidP="005119EE">
      <w:pPr>
        <w:spacing w:line="276" w:lineRule="auto"/>
        <w:jc w:val="both"/>
        <w:rPr>
          <w:rFonts w:ascii="Verdana" w:hAnsi="Verdana" w:cstheme="minorHAnsi"/>
          <w:bCs/>
          <w:sz w:val="20"/>
          <w:szCs w:val="20"/>
        </w:rPr>
      </w:pPr>
      <w:r w:rsidRPr="00D20781">
        <w:rPr>
          <w:rFonts w:ascii="Verdana" w:hAnsi="Verdana" w:cstheme="minorHAnsi"/>
          <w:bCs/>
          <w:sz w:val="20"/>
          <w:szCs w:val="20"/>
        </w:rPr>
        <w:t xml:space="preserve">Zamówienie </w:t>
      </w:r>
      <w:r w:rsidR="00B55299" w:rsidRPr="00D20781">
        <w:rPr>
          <w:rFonts w:ascii="Verdana" w:hAnsi="Verdana" w:cstheme="minorHAnsi"/>
          <w:bCs/>
          <w:sz w:val="20"/>
          <w:szCs w:val="20"/>
        </w:rPr>
        <w:t xml:space="preserve">zostało </w:t>
      </w:r>
      <w:r w:rsidRPr="007550DA">
        <w:rPr>
          <w:rFonts w:ascii="Verdana" w:hAnsi="Verdana" w:cstheme="minorHAnsi"/>
          <w:bCs/>
          <w:sz w:val="20"/>
          <w:szCs w:val="20"/>
        </w:rPr>
        <w:t xml:space="preserve">podzielone </w:t>
      </w:r>
      <w:r w:rsidRPr="00C74CA8">
        <w:rPr>
          <w:rFonts w:ascii="Verdana" w:hAnsi="Verdana" w:cstheme="minorHAnsi"/>
          <w:b/>
          <w:bCs/>
          <w:sz w:val="20"/>
          <w:szCs w:val="20"/>
        </w:rPr>
        <w:t xml:space="preserve">na </w:t>
      </w:r>
      <w:r w:rsidR="00F14763" w:rsidRPr="00C74CA8">
        <w:rPr>
          <w:rFonts w:ascii="Verdana" w:hAnsi="Verdana" w:cstheme="minorHAnsi"/>
          <w:b/>
          <w:bCs/>
          <w:sz w:val="20"/>
          <w:szCs w:val="20"/>
        </w:rPr>
        <w:t>1</w:t>
      </w:r>
      <w:r w:rsidR="00A84209" w:rsidRPr="00C74CA8">
        <w:rPr>
          <w:rFonts w:ascii="Verdana" w:hAnsi="Verdana" w:cstheme="minorHAnsi"/>
          <w:b/>
          <w:bCs/>
          <w:sz w:val="20"/>
          <w:szCs w:val="20"/>
        </w:rPr>
        <w:t>6</w:t>
      </w:r>
      <w:r w:rsidR="004B389B" w:rsidRPr="00C74CA8">
        <w:rPr>
          <w:rFonts w:ascii="Verdana" w:hAnsi="Verdana" w:cstheme="minorHAnsi"/>
          <w:b/>
          <w:bCs/>
          <w:sz w:val="20"/>
          <w:szCs w:val="20"/>
        </w:rPr>
        <w:t xml:space="preserve"> </w:t>
      </w:r>
      <w:r w:rsidRPr="00C74CA8">
        <w:rPr>
          <w:rFonts w:ascii="Verdana" w:hAnsi="Verdana" w:cstheme="minorHAnsi"/>
          <w:b/>
          <w:bCs/>
          <w:sz w:val="20"/>
          <w:szCs w:val="20"/>
        </w:rPr>
        <w:t>części</w:t>
      </w:r>
      <w:r w:rsidR="00B328ED" w:rsidRPr="00C74CA8">
        <w:rPr>
          <w:rFonts w:ascii="Verdana" w:hAnsi="Verdana" w:cstheme="minorHAnsi"/>
          <w:bCs/>
          <w:sz w:val="20"/>
          <w:szCs w:val="20"/>
        </w:rPr>
        <w:t>, gdzie k</w:t>
      </w:r>
      <w:r w:rsidRPr="00C74CA8">
        <w:rPr>
          <w:rFonts w:ascii="Verdana" w:hAnsi="Verdana" w:cstheme="minorHAnsi"/>
          <w:bCs/>
          <w:sz w:val="20"/>
          <w:szCs w:val="20"/>
        </w:rPr>
        <w:t>ażda z części dotyczy innej lokalizacji</w:t>
      </w:r>
      <w:r w:rsidR="00B328ED" w:rsidRPr="00C74CA8">
        <w:rPr>
          <w:rFonts w:ascii="Verdana" w:hAnsi="Verdana" w:cstheme="minorHAnsi"/>
          <w:bCs/>
          <w:sz w:val="20"/>
          <w:szCs w:val="20"/>
        </w:rPr>
        <w:t>.</w:t>
      </w:r>
    </w:p>
    <w:p w14:paraId="48487F03" w14:textId="77777777" w:rsidR="00A11E72" w:rsidRPr="00D20781" w:rsidRDefault="00B55299" w:rsidP="00A11E72">
      <w:pPr>
        <w:pStyle w:val="pkt"/>
        <w:spacing w:before="0" w:after="0" w:line="276" w:lineRule="auto"/>
        <w:ind w:left="0" w:firstLine="0"/>
        <w:rPr>
          <w:rFonts w:ascii="Verdana" w:hAnsi="Verdana" w:cstheme="minorHAnsi"/>
          <w:sz w:val="20"/>
        </w:rPr>
      </w:pPr>
      <w:r w:rsidRPr="00C74CA8">
        <w:rPr>
          <w:rFonts w:ascii="Verdana" w:hAnsi="Verdana" w:cstheme="minorHAnsi"/>
          <w:sz w:val="20"/>
        </w:rPr>
        <w:t xml:space="preserve">Szczegółowy wykaz lokalizacji Zamawiającego </w:t>
      </w:r>
      <w:r w:rsidRPr="00D20781">
        <w:rPr>
          <w:rFonts w:ascii="Verdana" w:hAnsi="Verdana" w:cstheme="minorHAnsi"/>
          <w:sz w:val="20"/>
        </w:rPr>
        <w:t xml:space="preserve">objętych zamówieniem z podziałem na części został ujęty w </w:t>
      </w:r>
      <w:r w:rsidR="00A47110" w:rsidRPr="00D20781">
        <w:rPr>
          <w:rFonts w:ascii="Verdana" w:hAnsi="Verdana" w:cstheme="minorHAnsi"/>
          <w:sz w:val="20"/>
        </w:rPr>
        <w:t>z</w:t>
      </w:r>
      <w:r w:rsidR="00A11E72" w:rsidRPr="00D20781">
        <w:rPr>
          <w:rFonts w:ascii="Verdana" w:hAnsi="Verdana" w:cstheme="minorHAnsi"/>
          <w:sz w:val="20"/>
        </w:rPr>
        <w:t xml:space="preserve">ał. nr </w:t>
      </w:r>
      <w:r w:rsidR="0004499C" w:rsidRPr="00D20781">
        <w:rPr>
          <w:rFonts w:ascii="Verdana" w:hAnsi="Verdana" w:cstheme="minorHAnsi"/>
          <w:sz w:val="20"/>
        </w:rPr>
        <w:t>1 do OPZ</w:t>
      </w:r>
      <w:r w:rsidR="00A47110" w:rsidRPr="00D20781">
        <w:rPr>
          <w:rFonts w:ascii="Verdana" w:hAnsi="Verdana" w:cstheme="minorHAnsi"/>
          <w:sz w:val="20"/>
        </w:rPr>
        <w:t>:</w:t>
      </w:r>
      <w:r w:rsidR="00A11E72" w:rsidRPr="00D20781">
        <w:rPr>
          <w:rFonts w:ascii="Verdana" w:hAnsi="Verdana" w:cstheme="minorHAnsi"/>
          <w:sz w:val="20"/>
        </w:rPr>
        <w:t xml:space="preserve"> </w:t>
      </w:r>
      <w:r w:rsidR="00A11E72" w:rsidRPr="00D20781">
        <w:rPr>
          <w:rFonts w:ascii="Verdana" w:hAnsi="Verdana" w:cstheme="minorHAnsi"/>
          <w:i/>
          <w:sz w:val="20"/>
        </w:rPr>
        <w:t>„</w:t>
      </w:r>
      <w:r w:rsidR="00D6745D" w:rsidRPr="00D20781">
        <w:rPr>
          <w:rFonts w:ascii="Verdana" w:hAnsi="Verdana" w:cstheme="minorHAnsi"/>
          <w:i/>
          <w:sz w:val="20"/>
        </w:rPr>
        <w:t>W</w:t>
      </w:r>
      <w:r w:rsidR="00A11E72" w:rsidRPr="00D20781">
        <w:rPr>
          <w:rFonts w:ascii="Verdana" w:hAnsi="Verdana" w:cstheme="minorHAnsi"/>
          <w:i/>
          <w:sz w:val="20"/>
        </w:rPr>
        <w:t xml:space="preserve">ykaz </w:t>
      </w:r>
      <w:r w:rsidR="00A47110" w:rsidRPr="00D20781">
        <w:rPr>
          <w:rFonts w:ascii="Verdana" w:hAnsi="Verdana" w:cstheme="minorHAnsi"/>
          <w:i/>
          <w:sz w:val="20"/>
        </w:rPr>
        <w:t>jednostek terenowych</w:t>
      </w:r>
      <w:r w:rsidR="00A11E72" w:rsidRPr="00D20781">
        <w:rPr>
          <w:rFonts w:ascii="Verdana" w:hAnsi="Verdana" w:cstheme="minorHAnsi"/>
          <w:i/>
          <w:sz w:val="20"/>
        </w:rPr>
        <w:t xml:space="preserve"> Zamawiającego</w:t>
      </w:r>
      <w:r w:rsidR="00ED7A2C" w:rsidRPr="00D20781">
        <w:rPr>
          <w:rFonts w:ascii="Verdana" w:hAnsi="Verdana" w:cstheme="minorHAnsi"/>
          <w:i/>
          <w:sz w:val="20"/>
        </w:rPr>
        <w:t xml:space="preserve"> </w:t>
      </w:r>
      <w:r w:rsidR="00A11E72" w:rsidRPr="00D20781">
        <w:rPr>
          <w:rFonts w:ascii="Verdana" w:hAnsi="Verdana" w:cstheme="minorHAnsi"/>
          <w:i/>
          <w:sz w:val="20"/>
        </w:rPr>
        <w:t>objętych zamówieniem”</w:t>
      </w:r>
      <w:r w:rsidR="00A11E72" w:rsidRPr="00D20781">
        <w:rPr>
          <w:rFonts w:ascii="Verdana" w:hAnsi="Verdana" w:cstheme="minorHAnsi"/>
          <w:sz w:val="20"/>
        </w:rPr>
        <w:t>.</w:t>
      </w:r>
    </w:p>
    <w:p w14:paraId="203D780B" w14:textId="77777777" w:rsidR="00B55299" w:rsidRPr="00D20781" w:rsidRDefault="00B55299" w:rsidP="00A11E72">
      <w:pPr>
        <w:pStyle w:val="pkt"/>
        <w:spacing w:before="0" w:after="0" w:line="276" w:lineRule="auto"/>
        <w:ind w:left="0" w:firstLine="0"/>
        <w:rPr>
          <w:rFonts w:ascii="Verdana" w:hAnsi="Verdana" w:cstheme="minorHAnsi"/>
          <w:bCs/>
          <w:i/>
          <w:sz w:val="20"/>
        </w:rPr>
      </w:pPr>
    </w:p>
    <w:p w14:paraId="4797C816" w14:textId="77777777" w:rsidR="003C3BDB" w:rsidRDefault="003C3BDB" w:rsidP="003C3B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08FA">
        <w:rPr>
          <w:rFonts w:ascii="Verdana" w:hAnsi="Verdana"/>
          <w:sz w:val="20"/>
          <w:szCs w:val="20"/>
        </w:rPr>
        <w:t xml:space="preserve">Nr klasyfikacji systemowej </w:t>
      </w:r>
      <w:r>
        <w:rPr>
          <w:rFonts w:ascii="Verdana" w:hAnsi="Verdana"/>
          <w:sz w:val="20"/>
          <w:szCs w:val="20"/>
        </w:rPr>
        <w:t xml:space="preserve">(CPV) </w:t>
      </w:r>
      <w:r w:rsidRPr="007308FA">
        <w:rPr>
          <w:rFonts w:ascii="Verdana" w:hAnsi="Verdana"/>
          <w:sz w:val="20"/>
          <w:szCs w:val="20"/>
        </w:rPr>
        <w:t xml:space="preserve">- </w:t>
      </w:r>
      <w:bookmarkStart w:id="0" w:name="_Hlk228278326"/>
      <w:r w:rsidRPr="00DE4964">
        <w:rPr>
          <w:rFonts w:ascii="Verdana" w:hAnsi="Verdana"/>
          <w:sz w:val="20"/>
          <w:szCs w:val="20"/>
        </w:rPr>
        <w:t>72411000-4</w:t>
      </w:r>
      <w:r>
        <w:rPr>
          <w:rFonts w:ascii="Verdana" w:hAnsi="Verdana"/>
          <w:sz w:val="20"/>
          <w:szCs w:val="20"/>
        </w:rPr>
        <w:t xml:space="preserve">, </w:t>
      </w:r>
      <w:r w:rsidRPr="00DE4964">
        <w:rPr>
          <w:rFonts w:ascii="Verdana" w:hAnsi="Verdana"/>
          <w:sz w:val="20"/>
          <w:szCs w:val="20"/>
        </w:rPr>
        <w:t>64210000-1,</w:t>
      </w:r>
      <w:r>
        <w:rPr>
          <w:rFonts w:ascii="Verdana" w:hAnsi="Verdana"/>
          <w:sz w:val="20"/>
          <w:szCs w:val="20"/>
        </w:rPr>
        <w:t xml:space="preserve"> </w:t>
      </w:r>
      <w:r w:rsidRPr="00DE4964">
        <w:rPr>
          <w:rFonts w:ascii="Verdana" w:hAnsi="Verdana"/>
          <w:sz w:val="20"/>
          <w:szCs w:val="20"/>
        </w:rPr>
        <w:t>32412110-8.</w:t>
      </w:r>
      <w:bookmarkEnd w:id="0"/>
    </w:p>
    <w:p w14:paraId="71C8F11E" w14:textId="77777777" w:rsidR="002E6C0F" w:rsidRPr="00D20781" w:rsidRDefault="002E6C0F" w:rsidP="002E6C0F">
      <w:pPr>
        <w:spacing w:line="276" w:lineRule="auto"/>
        <w:jc w:val="both"/>
        <w:rPr>
          <w:rFonts w:ascii="Verdana" w:hAnsi="Verdana" w:cstheme="minorHAnsi"/>
          <w:bCs/>
          <w:i/>
          <w:sz w:val="20"/>
          <w:szCs w:val="20"/>
        </w:rPr>
      </w:pPr>
    </w:p>
    <w:p w14:paraId="44D7067B" w14:textId="77777777" w:rsidR="003C53F3" w:rsidRPr="00D20781" w:rsidRDefault="003C53F3" w:rsidP="003C53F3">
      <w:pPr>
        <w:pStyle w:val="Nagwek"/>
        <w:spacing w:line="276" w:lineRule="auto"/>
        <w:jc w:val="both"/>
        <w:rPr>
          <w:rFonts w:ascii="Verdana" w:hAnsi="Verdana" w:cstheme="minorHAnsi"/>
          <w:sz w:val="20"/>
        </w:rPr>
      </w:pPr>
      <w:r w:rsidRPr="00D20781">
        <w:rPr>
          <w:rFonts w:ascii="Verdana" w:hAnsi="Verdana" w:cstheme="minorHAnsi"/>
          <w:sz w:val="20"/>
        </w:rPr>
        <w:t xml:space="preserve">Wszystkie wymagania ujęte w </w:t>
      </w:r>
      <w:r w:rsidR="00B55299" w:rsidRPr="00D20781">
        <w:rPr>
          <w:rFonts w:ascii="Verdana" w:hAnsi="Verdana" w:cstheme="minorHAnsi"/>
          <w:sz w:val="20"/>
        </w:rPr>
        <w:t xml:space="preserve">przedmiotowym </w:t>
      </w:r>
      <w:r w:rsidRPr="00D20781">
        <w:rPr>
          <w:rFonts w:ascii="Verdana" w:hAnsi="Verdana" w:cstheme="minorHAnsi"/>
          <w:sz w:val="20"/>
        </w:rPr>
        <w:t xml:space="preserve">OPZ są wymaganiami minimalnymi i dopuszcza się świadczenie usługi o parametrach równoważnych lub lepszych, bez utraty funkcjonalności </w:t>
      </w:r>
      <w:r w:rsidR="00B55299" w:rsidRPr="00D20781">
        <w:rPr>
          <w:rFonts w:ascii="Verdana" w:hAnsi="Verdana" w:cstheme="minorHAnsi"/>
          <w:sz w:val="20"/>
        </w:rPr>
        <w:t xml:space="preserve">     </w:t>
      </w:r>
      <w:r w:rsidR="009821DD" w:rsidRPr="00D20781">
        <w:rPr>
          <w:rFonts w:ascii="Verdana" w:hAnsi="Verdana" w:cstheme="minorHAnsi"/>
          <w:sz w:val="20"/>
        </w:rPr>
        <w:t xml:space="preserve">   </w:t>
      </w:r>
      <w:r w:rsidRPr="00D20781">
        <w:rPr>
          <w:rFonts w:ascii="Verdana" w:hAnsi="Verdana" w:cstheme="minorHAnsi"/>
          <w:sz w:val="20"/>
        </w:rPr>
        <w:t xml:space="preserve">i wydajności </w:t>
      </w:r>
      <w:r w:rsidR="00B55299" w:rsidRPr="00D20781">
        <w:rPr>
          <w:rFonts w:ascii="Verdana" w:hAnsi="Verdana" w:cstheme="minorHAnsi"/>
          <w:sz w:val="20"/>
        </w:rPr>
        <w:t xml:space="preserve">szerokopasmowych łączy internetowych </w:t>
      </w:r>
      <w:r w:rsidRPr="00D20781">
        <w:rPr>
          <w:rFonts w:ascii="Verdana" w:hAnsi="Verdana" w:cstheme="minorHAnsi"/>
          <w:sz w:val="20"/>
        </w:rPr>
        <w:t xml:space="preserve">będących przedmiotem zamówienia. </w:t>
      </w:r>
    </w:p>
    <w:p w14:paraId="08207CD2" w14:textId="77777777" w:rsidR="001E1A27" w:rsidRPr="00D20781" w:rsidRDefault="001E1A27" w:rsidP="00C81D66">
      <w:pPr>
        <w:spacing w:line="276" w:lineRule="auto"/>
        <w:jc w:val="both"/>
        <w:rPr>
          <w:rFonts w:ascii="Verdana" w:hAnsi="Verdana" w:cstheme="minorHAnsi"/>
          <w:b/>
          <w:bCs/>
          <w:sz w:val="20"/>
          <w:szCs w:val="20"/>
        </w:rPr>
      </w:pPr>
    </w:p>
    <w:p w14:paraId="6161397D" w14:textId="77777777" w:rsidR="002F0055" w:rsidRPr="00D20781" w:rsidRDefault="008C66A2" w:rsidP="005119EE">
      <w:pPr>
        <w:spacing w:line="276" w:lineRule="auto"/>
        <w:rPr>
          <w:rFonts w:ascii="Verdana" w:hAnsi="Verdana" w:cstheme="minorHAnsi"/>
          <w:b/>
          <w:bCs/>
          <w:i/>
          <w:sz w:val="20"/>
          <w:szCs w:val="20"/>
        </w:rPr>
      </w:pPr>
      <w:r w:rsidRPr="00D20781">
        <w:rPr>
          <w:rFonts w:ascii="Verdana" w:hAnsi="Verdana" w:cstheme="minorHAnsi"/>
          <w:b/>
          <w:bCs/>
          <w:i/>
          <w:sz w:val="20"/>
          <w:szCs w:val="20"/>
        </w:rPr>
        <w:t>O</w:t>
      </w:r>
      <w:r w:rsidR="00B328ED" w:rsidRPr="00D20781">
        <w:rPr>
          <w:rFonts w:ascii="Verdana" w:hAnsi="Verdana" w:cstheme="minorHAnsi"/>
          <w:b/>
          <w:bCs/>
          <w:i/>
          <w:sz w:val="20"/>
          <w:szCs w:val="20"/>
        </w:rPr>
        <w:t xml:space="preserve">pis </w:t>
      </w:r>
      <w:r w:rsidRPr="00D20781">
        <w:rPr>
          <w:rFonts w:ascii="Verdana" w:hAnsi="Verdana" w:cstheme="minorHAnsi"/>
          <w:b/>
          <w:bCs/>
          <w:i/>
          <w:sz w:val="20"/>
          <w:szCs w:val="20"/>
        </w:rPr>
        <w:t>P</w:t>
      </w:r>
      <w:r w:rsidR="00B328ED" w:rsidRPr="00D20781">
        <w:rPr>
          <w:rFonts w:ascii="Verdana" w:hAnsi="Verdana" w:cstheme="minorHAnsi"/>
          <w:b/>
          <w:bCs/>
          <w:i/>
          <w:sz w:val="20"/>
          <w:szCs w:val="20"/>
        </w:rPr>
        <w:t xml:space="preserve">rzedmiotu </w:t>
      </w:r>
      <w:r w:rsidRPr="00D20781">
        <w:rPr>
          <w:rFonts w:ascii="Verdana" w:hAnsi="Verdana" w:cstheme="minorHAnsi"/>
          <w:b/>
          <w:bCs/>
          <w:i/>
          <w:sz w:val="20"/>
          <w:szCs w:val="20"/>
        </w:rPr>
        <w:t>Z</w:t>
      </w:r>
      <w:r w:rsidR="00B328ED" w:rsidRPr="00D20781">
        <w:rPr>
          <w:rFonts w:ascii="Verdana" w:hAnsi="Verdana" w:cstheme="minorHAnsi"/>
          <w:b/>
          <w:bCs/>
          <w:i/>
          <w:sz w:val="20"/>
          <w:szCs w:val="20"/>
        </w:rPr>
        <w:t>amówienia</w:t>
      </w:r>
      <w:r w:rsidR="002F0055" w:rsidRPr="00D20781">
        <w:rPr>
          <w:rFonts w:ascii="Verdana" w:hAnsi="Verdana" w:cstheme="minorHAnsi"/>
          <w:b/>
          <w:bCs/>
          <w:i/>
          <w:sz w:val="20"/>
          <w:szCs w:val="20"/>
        </w:rPr>
        <w:t xml:space="preserve"> dla </w:t>
      </w:r>
      <w:r w:rsidR="00ED649D" w:rsidRPr="00D20781">
        <w:rPr>
          <w:rFonts w:ascii="Verdana" w:hAnsi="Verdana" w:cstheme="minorHAnsi"/>
          <w:b/>
          <w:bCs/>
          <w:i/>
          <w:sz w:val="20"/>
          <w:szCs w:val="20"/>
        </w:rPr>
        <w:t>wszystkich części.</w:t>
      </w:r>
    </w:p>
    <w:p w14:paraId="69E748E6" w14:textId="77777777" w:rsidR="002F0055" w:rsidRPr="00D20781" w:rsidRDefault="002F0055" w:rsidP="005119EE">
      <w:pPr>
        <w:spacing w:line="276" w:lineRule="auto"/>
        <w:jc w:val="center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68E48D3F" w14:textId="6E32E83B" w:rsidR="00B55299" w:rsidRPr="00D20781" w:rsidRDefault="002F0055" w:rsidP="005414C7">
      <w:pPr>
        <w:pStyle w:val="pkt"/>
        <w:spacing w:before="0" w:after="0" w:line="276" w:lineRule="auto"/>
        <w:ind w:left="0" w:firstLine="0"/>
        <w:rPr>
          <w:rFonts w:ascii="Verdana" w:hAnsi="Verdana" w:cstheme="minorHAnsi"/>
          <w:sz w:val="20"/>
        </w:rPr>
      </w:pPr>
      <w:r w:rsidRPr="00D20781">
        <w:rPr>
          <w:rFonts w:ascii="Verdana" w:hAnsi="Verdana" w:cstheme="minorHAnsi"/>
          <w:sz w:val="20"/>
        </w:rPr>
        <w:t xml:space="preserve">Przedmiotem  zamówienia  jest  dostawa  </w:t>
      </w:r>
      <w:r w:rsidR="001D52C7" w:rsidRPr="00D20781">
        <w:rPr>
          <w:rFonts w:ascii="Verdana" w:hAnsi="Verdana" w:cstheme="minorHAnsi"/>
          <w:sz w:val="20"/>
        </w:rPr>
        <w:t>szerokopasmowych</w:t>
      </w:r>
      <w:r w:rsidR="007E27F6" w:rsidRPr="00D20781">
        <w:rPr>
          <w:rFonts w:ascii="Verdana" w:hAnsi="Verdana" w:cstheme="minorHAnsi"/>
          <w:sz w:val="20"/>
        </w:rPr>
        <w:t xml:space="preserve">, </w:t>
      </w:r>
      <w:r w:rsidR="00B06065" w:rsidRPr="00D20781">
        <w:rPr>
          <w:rFonts w:ascii="Verdana" w:hAnsi="Verdana" w:cstheme="minorHAnsi"/>
          <w:sz w:val="20"/>
        </w:rPr>
        <w:t>asymetrycznych</w:t>
      </w:r>
      <w:r w:rsidR="001D52C7" w:rsidRPr="00D20781">
        <w:rPr>
          <w:rFonts w:ascii="Verdana" w:hAnsi="Verdana" w:cstheme="minorHAnsi"/>
          <w:sz w:val="20"/>
        </w:rPr>
        <w:t xml:space="preserve"> łączy internetowych </w:t>
      </w:r>
      <w:r w:rsidRPr="00D20781">
        <w:rPr>
          <w:rFonts w:ascii="Verdana" w:hAnsi="Verdana" w:cstheme="minorHAnsi"/>
          <w:sz w:val="20"/>
        </w:rPr>
        <w:t>na potrzeby jednostek terenowych podległych GDDKiA Oddział w Lublinie</w:t>
      </w:r>
      <w:r w:rsidR="00B55299" w:rsidRPr="00D20781">
        <w:rPr>
          <w:rFonts w:ascii="Verdana" w:hAnsi="Verdana" w:cstheme="minorHAnsi"/>
          <w:sz w:val="20"/>
        </w:rPr>
        <w:t xml:space="preserve"> tj.:</w:t>
      </w:r>
    </w:p>
    <w:p w14:paraId="230BA718" w14:textId="77777777" w:rsidR="00A11E72" w:rsidRPr="00D20781" w:rsidRDefault="00A11E72" w:rsidP="005414C7">
      <w:pPr>
        <w:pStyle w:val="pkt"/>
        <w:spacing w:before="0" w:after="0" w:line="276" w:lineRule="auto"/>
        <w:ind w:left="0" w:firstLine="0"/>
        <w:rPr>
          <w:rFonts w:ascii="Verdana" w:hAnsi="Verdana"/>
          <w:sz w:val="20"/>
        </w:rPr>
      </w:pPr>
    </w:p>
    <w:p w14:paraId="3FCBB24D" w14:textId="77777777" w:rsidR="00197BD2" w:rsidRPr="00EF314C" w:rsidRDefault="00197BD2" w:rsidP="00197BD2">
      <w:pPr>
        <w:rPr>
          <w:rFonts w:ascii="Verdana" w:hAnsi="Verdana"/>
          <w:sz w:val="20"/>
          <w:szCs w:val="20"/>
        </w:rPr>
      </w:pPr>
      <w:r w:rsidRPr="00EF314C">
        <w:rPr>
          <w:rFonts w:ascii="Verdana" w:hAnsi="Verdana"/>
          <w:sz w:val="20"/>
          <w:szCs w:val="20"/>
        </w:rPr>
        <w:t>Część 1 - Rejon w Chełmie - Obwód Drogowy w Cycowie</w:t>
      </w:r>
    </w:p>
    <w:p w14:paraId="04840114" w14:textId="77777777" w:rsidR="00197BD2" w:rsidRPr="00EF314C" w:rsidRDefault="00197BD2" w:rsidP="00197BD2">
      <w:pPr>
        <w:rPr>
          <w:rFonts w:ascii="Verdana" w:hAnsi="Verdana"/>
          <w:sz w:val="20"/>
          <w:szCs w:val="20"/>
        </w:rPr>
      </w:pPr>
      <w:r w:rsidRPr="00EF314C">
        <w:rPr>
          <w:rFonts w:ascii="Verdana" w:hAnsi="Verdana"/>
          <w:sz w:val="20"/>
          <w:szCs w:val="20"/>
        </w:rPr>
        <w:t>Część 2 - Rejon w Chełmie - Obwód Drogowy w Piaskach</w:t>
      </w:r>
    </w:p>
    <w:p w14:paraId="572A0C38" w14:textId="77777777" w:rsidR="00197BD2" w:rsidRPr="00EF314C" w:rsidRDefault="00197BD2" w:rsidP="00197BD2">
      <w:pPr>
        <w:rPr>
          <w:rFonts w:ascii="Verdana" w:hAnsi="Verdana"/>
          <w:sz w:val="20"/>
          <w:szCs w:val="20"/>
        </w:rPr>
      </w:pPr>
      <w:r w:rsidRPr="00EF314C">
        <w:rPr>
          <w:rFonts w:ascii="Verdana" w:hAnsi="Verdana"/>
          <w:sz w:val="20"/>
          <w:szCs w:val="20"/>
        </w:rPr>
        <w:t>Część 3 - Rejon w Chełmie - Obwód Drogowy w Rudce</w:t>
      </w:r>
    </w:p>
    <w:p w14:paraId="0323A3C7" w14:textId="77777777" w:rsidR="00197BD2" w:rsidRPr="00EF314C" w:rsidRDefault="00197BD2" w:rsidP="00197BD2">
      <w:pPr>
        <w:rPr>
          <w:rFonts w:ascii="Verdana" w:hAnsi="Verdana"/>
          <w:sz w:val="20"/>
          <w:szCs w:val="20"/>
        </w:rPr>
      </w:pPr>
      <w:r w:rsidRPr="00EF314C">
        <w:rPr>
          <w:rFonts w:ascii="Verdana" w:hAnsi="Verdana"/>
          <w:sz w:val="20"/>
          <w:szCs w:val="20"/>
        </w:rPr>
        <w:t>Część 4 - Rejon w Kraśniku - Obwód Drogowy w Janowie Lubelskim</w:t>
      </w:r>
    </w:p>
    <w:p w14:paraId="094EBE32" w14:textId="77777777" w:rsidR="00197BD2" w:rsidRPr="00EF314C" w:rsidRDefault="00197BD2" w:rsidP="00197BD2">
      <w:pPr>
        <w:rPr>
          <w:rFonts w:ascii="Verdana" w:hAnsi="Verdana"/>
          <w:sz w:val="20"/>
          <w:szCs w:val="20"/>
        </w:rPr>
      </w:pPr>
      <w:r w:rsidRPr="00EF314C">
        <w:rPr>
          <w:rFonts w:ascii="Verdana" w:hAnsi="Verdana"/>
          <w:sz w:val="20"/>
          <w:szCs w:val="20"/>
        </w:rPr>
        <w:t>Część 5 - Rejon w Lubartowie - Obwód Drogowy w Kocku</w:t>
      </w:r>
    </w:p>
    <w:p w14:paraId="2CE340C9" w14:textId="77777777" w:rsidR="00197BD2" w:rsidRPr="00EF314C" w:rsidRDefault="00197BD2" w:rsidP="00197BD2">
      <w:pPr>
        <w:rPr>
          <w:rFonts w:ascii="Verdana" w:hAnsi="Verdana"/>
          <w:sz w:val="20"/>
          <w:szCs w:val="20"/>
        </w:rPr>
      </w:pPr>
      <w:r w:rsidRPr="00EF314C">
        <w:rPr>
          <w:rFonts w:ascii="Verdana" w:hAnsi="Verdana"/>
          <w:sz w:val="20"/>
          <w:szCs w:val="20"/>
        </w:rPr>
        <w:t>Część 6 - Rejon w Lubartowie - Obwód Drogowy w Niemcach</w:t>
      </w:r>
    </w:p>
    <w:p w14:paraId="25392778" w14:textId="77777777" w:rsidR="00197BD2" w:rsidRPr="00EF314C" w:rsidRDefault="00197BD2" w:rsidP="00197BD2">
      <w:pPr>
        <w:rPr>
          <w:rFonts w:ascii="Verdana" w:hAnsi="Verdana"/>
          <w:sz w:val="20"/>
          <w:szCs w:val="20"/>
        </w:rPr>
      </w:pPr>
      <w:r w:rsidRPr="00EF314C">
        <w:rPr>
          <w:rFonts w:ascii="Verdana" w:hAnsi="Verdana"/>
          <w:sz w:val="20"/>
          <w:szCs w:val="20"/>
        </w:rPr>
        <w:t>Część 7 - Rejon w Lubartowie - Obwód Drogowy w Łukowie</w:t>
      </w:r>
    </w:p>
    <w:p w14:paraId="1CABE3A0" w14:textId="77777777" w:rsidR="00197BD2" w:rsidRPr="00EF314C" w:rsidRDefault="00197BD2" w:rsidP="00197BD2">
      <w:pPr>
        <w:rPr>
          <w:rFonts w:ascii="Verdana" w:hAnsi="Verdana"/>
          <w:sz w:val="20"/>
          <w:szCs w:val="20"/>
        </w:rPr>
      </w:pPr>
      <w:r w:rsidRPr="00EF314C">
        <w:rPr>
          <w:rFonts w:ascii="Verdana" w:hAnsi="Verdana"/>
          <w:sz w:val="20"/>
          <w:szCs w:val="20"/>
        </w:rPr>
        <w:t>Część 8 - Rejon w Międzyrzecu Podlaskim - Obwód Drogowy w Międzyrzecu Podlaskim</w:t>
      </w:r>
    </w:p>
    <w:p w14:paraId="094835BA" w14:textId="77777777" w:rsidR="00197BD2" w:rsidRPr="00EF314C" w:rsidRDefault="00197BD2" w:rsidP="00197BD2">
      <w:pPr>
        <w:rPr>
          <w:rFonts w:ascii="Verdana" w:hAnsi="Verdana"/>
          <w:sz w:val="20"/>
          <w:szCs w:val="20"/>
        </w:rPr>
      </w:pPr>
      <w:r w:rsidRPr="00EF314C">
        <w:rPr>
          <w:rFonts w:ascii="Verdana" w:hAnsi="Verdana"/>
          <w:sz w:val="20"/>
          <w:szCs w:val="20"/>
        </w:rPr>
        <w:t xml:space="preserve">Część 9 - Rejon w Międzyrzecu Podlaskim - Obwód Drogowy w </w:t>
      </w:r>
      <w:r>
        <w:rPr>
          <w:rFonts w:ascii="Verdana" w:hAnsi="Verdana"/>
          <w:sz w:val="20"/>
          <w:szCs w:val="20"/>
        </w:rPr>
        <w:t>Ciciborze</w:t>
      </w:r>
    </w:p>
    <w:p w14:paraId="3241CC11" w14:textId="77777777" w:rsidR="00197BD2" w:rsidRPr="00EF314C" w:rsidRDefault="00197BD2" w:rsidP="00197BD2">
      <w:pPr>
        <w:rPr>
          <w:rFonts w:ascii="Verdana" w:hAnsi="Verdana"/>
          <w:sz w:val="20"/>
          <w:szCs w:val="20"/>
        </w:rPr>
      </w:pPr>
      <w:r w:rsidRPr="00EF314C">
        <w:rPr>
          <w:rFonts w:ascii="Verdana" w:hAnsi="Verdana"/>
          <w:sz w:val="20"/>
          <w:szCs w:val="20"/>
        </w:rPr>
        <w:t>Część 10 - Rejon w Międzyrzecu Podlaskim - Obwód Drogowy w Wisznicach</w:t>
      </w:r>
    </w:p>
    <w:p w14:paraId="213E7FCE" w14:textId="77777777" w:rsidR="00197BD2" w:rsidRPr="00EF314C" w:rsidRDefault="00197BD2" w:rsidP="00197BD2">
      <w:pPr>
        <w:rPr>
          <w:rFonts w:ascii="Verdana" w:hAnsi="Verdana"/>
          <w:sz w:val="20"/>
          <w:szCs w:val="20"/>
        </w:rPr>
      </w:pPr>
      <w:r w:rsidRPr="00EF314C">
        <w:rPr>
          <w:rFonts w:ascii="Verdana" w:hAnsi="Verdana"/>
          <w:sz w:val="20"/>
          <w:szCs w:val="20"/>
        </w:rPr>
        <w:t>Część 11 - Rejon w Puławach - Obwód Utrzymania Dróg w Moszczance</w:t>
      </w:r>
    </w:p>
    <w:p w14:paraId="75B9D8F0" w14:textId="77777777" w:rsidR="00197BD2" w:rsidRPr="00EF314C" w:rsidRDefault="00197BD2" w:rsidP="00197BD2">
      <w:pPr>
        <w:rPr>
          <w:rFonts w:ascii="Verdana" w:hAnsi="Verdana"/>
          <w:sz w:val="20"/>
          <w:szCs w:val="20"/>
        </w:rPr>
      </w:pPr>
      <w:r w:rsidRPr="00EF314C">
        <w:rPr>
          <w:rFonts w:ascii="Verdana" w:hAnsi="Verdana"/>
          <w:sz w:val="20"/>
          <w:szCs w:val="20"/>
        </w:rPr>
        <w:t>Część 12 - Rejon w Puławach - Obwód Utrzymania Drogi Ekspresowej w Kurowie</w:t>
      </w:r>
    </w:p>
    <w:p w14:paraId="75C4623D" w14:textId="77777777" w:rsidR="00197BD2" w:rsidRPr="00EF314C" w:rsidRDefault="00197BD2" w:rsidP="00197BD2">
      <w:pPr>
        <w:rPr>
          <w:rFonts w:ascii="Verdana" w:hAnsi="Verdana"/>
          <w:sz w:val="20"/>
          <w:szCs w:val="20"/>
        </w:rPr>
      </w:pPr>
      <w:r w:rsidRPr="00EF314C">
        <w:rPr>
          <w:rFonts w:ascii="Verdana" w:hAnsi="Verdana"/>
          <w:sz w:val="20"/>
          <w:szCs w:val="20"/>
        </w:rPr>
        <w:t>Część 13 - Rejon w Zamościu - Obwód Drogowy w Werbkowicach</w:t>
      </w:r>
    </w:p>
    <w:p w14:paraId="09F9A7BD" w14:textId="77777777" w:rsidR="00197BD2" w:rsidRPr="00EF314C" w:rsidRDefault="00197BD2" w:rsidP="00197BD2">
      <w:pPr>
        <w:rPr>
          <w:rFonts w:ascii="Verdana" w:hAnsi="Verdana"/>
          <w:sz w:val="20"/>
          <w:szCs w:val="20"/>
        </w:rPr>
      </w:pPr>
      <w:r w:rsidRPr="00EF314C">
        <w:rPr>
          <w:rFonts w:ascii="Verdana" w:hAnsi="Verdana"/>
          <w:sz w:val="20"/>
          <w:szCs w:val="20"/>
        </w:rPr>
        <w:t xml:space="preserve">Część 14 - Zakładowy Obiekt Socjalny w Nałęczowie </w:t>
      </w:r>
    </w:p>
    <w:p w14:paraId="49A4AE97" w14:textId="77777777" w:rsidR="00197BD2" w:rsidRPr="00EF314C" w:rsidRDefault="00197BD2" w:rsidP="00197BD2">
      <w:pPr>
        <w:rPr>
          <w:rFonts w:ascii="Verdana" w:hAnsi="Verdana"/>
          <w:sz w:val="20"/>
          <w:szCs w:val="20"/>
        </w:rPr>
      </w:pPr>
      <w:r w:rsidRPr="00EF314C">
        <w:rPr>
          <w:rFonts w:ascii="Verdana" w:hAnsi="Verdana"/>
          <w:sz w:val="20"/>
          <w:szCs w:val="20"/>
        </w:rPr>
        <w:t>Część 15 - Zakładowy Obiekt Socjalny w Kazimierzu Dolnym</w:t>
      </w:r>
    </w:p>
    <w:p w14:paraId="4DCAA1C9" w14:textId="77777777" w:rsidR="00197BD2" w:rsidRDefault="00197BD2" w:rsidP="00197BD2">
      <w:pPr>
        <w:rPr>
          <w:rFonts w:ascii="Verdana" w:hAnsi="Verdana"/>
          <w:sz w:val="20"/>
          <w:szCs w:val="20"/>
        </w:rPr>
      </w:pPr>
      <w:r w:rsidRPr="00EF314C">
        <w:rPr>
          <w:rFonts w:ascii="Verdana" w:hAnsi="Verdana"/>
          <w:sz w:val="20"/>
          <w:szCs w:val="20"/>
        </w:rPr>
        <w:t>Część 16 - Zakładowy Obiekt Socjalny w Okunince nad Jeziorem Białym</w:t>
      </w:r>
    </w:p>
    <w:p w14:paraId="62A69F8D" w14:textId="77777777" w:rsidR="00F14763" w:rsidRDefault="00F14763" w:rsidP="00310AB1">
      <w:pPr>
        <w:rPr>
          <w:rFonts w:ascii="Verdana" w:hAnsi="Verdana"/>
          <w:sz w:val="20"/>
          <w:szCs w:val="20"/>
        </w:rPr>
      </w:pPr>
    </w:p>
    <w:p w14:paraId="5B87C5B7" w14:textId="77777777" w:rsidR="001D52C7" w:rsidRPr="00D20781" w:rsidRDefault="001D52C7" w:rsidP="00B328ED">
      <w:pPr>
        <w:pStyle w:val="pkt"/>
        <w:spacing w:before="0" w:after="0" w:line="276" w:lineRule="auto"/>
        <w:ind w:left="0" w:firstLine="0"/>
        <w:rPr>
          <w:rFonts w:ascii="Verdana" w:hAnsi="Verdana" w:cstheme="minorHAnsi"/>
          <w:sz w:val="20"/>
        </w:rPr>
      </w:pPr>
      <w:r w:rsidRPr="00D20781">
        <w:rPr>
          <w:rFonts w:ascii="Verdana" w:hAnsi="Verdana" w:cstheme="minorHAnsi"/>
          <w:sz w:val="20"/>
        </w:rPr>
        <w:t xml:space="preserve">Poniżej wyszczególniono minimalne (wymagane) parametry łącza internetowego </w:t>
      </w:r>
      <w:r w:rsidR="004405E8" w:rsidRPr="00D20781">
        <w:rPr>
          <w:rFonts w:ascii="Verdana" w:hAnsi="Verdana" w:cstheme="minorHAnsi"/>
          <w:sz w:val="20"/>
        </w:rPr>
        <w:br/>
      </w:r>
      <w:r w:rsidRPr="00D20781">
        <w:rPr>
          <w:rFonts w:ascii="Verdana" w:hAnsi="Verdana" w:cstheme="minorHAnsi"/>
          <w:sz w:val="20"/>
        </w:rPr>
        <w:t>oraz podstawowe warunki świadczenia usługi (</w:t>
      </w:r>
      <w:r w:rsidR="00C57140" w:rsidRPr="00D20781">
        <w:rPr>
          <w:rFonts w:ascii="Verdana" w:hAnsi="Verdana" w:cstheme="minorHAnsi"/>
          <w:sz w:val="20"/>
        </w:rPr>
        <w:t xml:space="preserve">gwarancja </w:t>
      </w:r>
      <w:r w:rsidRPr="00D20781">
        <w:rPr>
          <w:rFonts w:ascii="Verdana" w:hAnsi="Verdana" w:cstheme="minorHAnsi"/>
          <w:sz w:val="20"/>
        </w:rPr>
        <w:t xml:space="preserve">SLA) dla </w:t>
      </w:r>
      <w:r w:rsidR="0011220C" w:rsidRPr="00D20781">
        <w:rPr>
          <w:rFonts w:ascii="Verdana" w:hAnsi="Verdana" w:cstheme="minorHAnsi"/>
          <w:sz w:val="20"/>
        </w:rPr>
        <w:t xml:space="preserve">każdej z </w:t>
      </w:r>
      <w:r w:rsidRPr="00D20781">
        <w:rPr>
          <w:rFonts w:ascii="Verdana" w:hAnsi="Verdana" w:cstheme="minorHAnsi"/>
          <w:sz w:val="20"/>
        </w:rPr>
        <w:t>części</w:t>
      </w:r>
      <w:r w:rsidR="0011220C" w:rsidRPr="00D20781">
        <w:rPr>
          <w:rFonts w:ascii="Verdana" w:hAnsi="Verdana" w:cstheme="minorHAnsi"/>
          <w:sz w:val="20"/>
        </w:rPr>
        <w:t xml:space="preserve"> zamówienia</w:t>
      </w:r>
      <w:r w:rsidRPr="00D20781">
        <w:rPr>
          <w:rFonts w:ascii="Verdana" w:hAnsi="Verdana" w:cstheme="minorHAnsi"/>
          <w:sz w:val="20"/>
        </w:rPr>
        <w:t xml:space="preserve">: </w:t>
      </w:r>
    </w:p>
    <w:p w14:paraId="02B8DC0B" w14:textId="77777777" w:rsidR="00A11E72" w:rsidRPr="00D20781" w:rsidRDefault="00A11E72" w:rsidP="00B328ED">
      <w:pPr>
        <w:pStyle w:val="pkt"/>
        <w:spacing w:before="0" w:after="0" w:line="276" w:lineRule="auto"/>
        <w:ind w:left="0" w:firstLine="0"/>
        <w:rPr>
          <w:rFonts w:ascii="Verdana" w:hAnsi="Verdana" w:cstheme="minorHAnsi"/>
          <w:sz w:val="20"/>
        </w:rPr>
      </w:pPr>
    </w:p>
    <w:p w14:paraId="08DE4E51" w14:textId="77777777" w:rsidR="00A11E72" w:rsidRPr="00D20781" w:rsidRDefault="00A11E72" w:rsidP="00D6745D">
      <w:pPr>
        <w:pStyle w:val="pkt"/>
        <w:numPr>
          <w:ilvl w:val="0"/>
          <w:numId w:val="16"/>
        </w:numPr>
        <w:spacing w:before="0" w:after="0" w:line="276" w:lineRule="auto"/>
        <w:rPr>
          <w:rFonts w:ascii="Verdana" w:hAnsi="Verdana" w:cstheme="minorHAnsi"/>
          <w:b/>
          <w:sz w:val="20"/>
        </w:rPr>
      </w:pPr>
      <w:r w:rsidRPr="00D20781">
        <w:rPr>
          <w:rFonts w:ascii="Verdana" w:hAnsi="Verdana" w:cstheme="minorHAnsi"/>
          <w:b/>
          <w:sz w:val="20"/>
        </w:rPr>
        <w:t>Parametry łącza</w:t>
      </w:r>
      <w:r w:rsidR="00B75F80" w:rsidRPr="00D20781">
        <w:rPr>
          <w:rFonts w:ascii="Verdana" w:hAnsi="Verdana" w:cstheme="minorHAnsi"/>
          <w:b/>
          <w:sz w:val="20"/>
        </w:rPr>
        <w:t xml:space="preserve"> i jego instalacja</w:t>
      </w:r>
      <w:r w:rsidRPr="00D20781">
        <w:rPr>
          <w:rFonts w:ascii="Verdana" w:hAnsi="Verdana" w:cstheme="minorHAnsi"/>
          <w:b/>
          <w:sz w:val="20"/>
        </w:rPr>
        <w:t>:</w:t>
      </w:r>
    </w:p>
    <w:p w14:paraId="536F355F" w14:textId="77777777" w:rsidR="005D6F82" w:rsidRPr="00D20781" w:rsidRDefault="005D6F82" w:rsidP="00B328ED">
      <w:pPr>
        <w:pStyle w:val="pkt"/>
        <w:spacing w:before="0" w:after="0" w:line="276" w:lineRule="auto"/>
        <w:ind w:left="0" w:firstLine="0"/>
        <w:rPr>
          <w:rFonts w:ascii="Verdana" w:hAnsi="Verdana" w:cstheme="minorHAnsi"/>
          <w:b/>
          <w:sz w:val="20"/>
        </w:rPr>
      </w:pPr>
    </w:p>
    <w:p w14:paraId="1BCF1332" w14:textId="77777777" w:rsidR="00197BD2" w:rsidRDefault="002F0055" w:rsidP="00D610E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711855">
        <w:rPr>
          <w:rFonts w:ascii="Verdana" w:hAnsi="Verdana"/>
          <w:sz w:val="20"/>
          <w:szCs w:val="20"/>
        </w:rPr>
        <w:t xml:space="preserve">Stały dostęp do </w:t>
      </w:r>
      <w:r w:rsidR="00B06065" w:rsidRPr="00711855">
        <w:rPr>
          <w:rFonts w:ascii="Verdana" w:hAnsi="Verdana"/>
          <w:sz w:val="20"/>
          <w:szCs w:val="20"/>
        </w:rPr>
        <w:t xml:space="preserve">asymetrycznego </w:t>
      </w:r>
      <w:r w:rsidRPr="00711855">
        <w:rPr>
          <w:rFonts w:ascii="Verdana" w:hAnsi="Verdana"/>
          <w:sz w:val="20"/>
          <w:szCs w:val="20"/>
        </w:rPr>
        <w:t xml:space="preserve">łącza internetowego (sieci Internet) z prędkością transmisji do Zamawiającego </w:t>
      </w:r>
      <w:r w:rsidR="006B1679" w:rsidRPr="00711855">
        <w:rPr>
          <w:rFonts w:ascii="Verdana" w:hAnsi="Verdana"/>
          <w:sz w:val="20"/>
          <w:szCs w:val="20"/>
        </w:rPr>
        <w:t xml:space="preserve">do </w:t>
      </w:r>
      <w:r w:rsidR="00B17E34" w:rsidRPr="00711855">
        <w:rPr>
          <w:rFonts w:ascii="Verdana" w:hAnsi="Verdana"/>
          <w:b/>
          <w:sz w:val="20"/>
          <w:szCs w:val="20"/>
        </w:rPr>
        <w:t>10</w:t>
      </w:r>
      <w:r w:rsidR="00711855" w:rsidRPr="00711855">
        <w:rPr>
          <w:rFonts w:ascii="Verdana" w:hAnsi="Verdana"/>
          <w:b/>
          <w:sz w:val="20"/>
          <w:szCs w:val="20"/>
        </w:rPr>
        <w:t>0</w:t>
      </w:r>
      <w:r w:rsidR="00B31F41" w:rsidRPr="00711855">
        <w:rPr>
          <w:rFonts w:ascii="Verdana" w:hAnsi="Verdana"/>
          <w:b/>
          <w:sz w:val="20"/>
          <w:szCs w:val="20"/>
        </w:rPr>
        <w:t xml:space="preserve"> Mbit/s</w:t>
      </w:r>
      <w:r w:rsidR="00B31F41" w:rsidRPr="00711855" w:rsidDel="00B31F41">
        <w:rPr>
          <w:rFonts w:ascii="Verdana" w:hAnsi="Verdana"/>
          <w:sz w:val="20"/>
          <w:szCs w:val="20"/>
        </w:rPr>
        <w:t xml:space="preserve"> </w:t>
      </w:r>
      <w:r w:rsidRPr="00711855">
        <w:rPr>
          <w:rFonts w:ascii="Verdana" w:hAnsi="Verdana"/>
          <w:sz w:val="20"/>
          <w:szCs w:val="20"/>
        </w:rPr>
        <w:t xml:space="preserve">(download) i </w:t>
      </w:r>
      <w:r w:rsidR="0011220C" w:rsidRPr="00711855">
        <w:rPr>
          <w:rFonts w:ascii="Verdana" w:hAnsi="Verdana"/>
          <w:sz w:val="20"/>
          <w:szCs w:val="20"/>
        </w:rPr>
        <w:t xml:space="preserve">od Zamawiającego </w:t>
      </w:r>
      <w:r w:rsidR="00711855" w:rsidRPr="00711855">
        <w:rPr>
          <w:rFonts w:ascii="Verdana" w:hAnsi="Verdana"/>
          <w:sz w:val="20"/>
          <w:szCs w:val="20"/>
        </w:rPr>
        <w:br/>
      </w:r>
      <w:r w:rsidR="006B1679" w:rsidRPr="00711855">
        <w:rPr>
          <w:rFonts w:ascii="Verdana" w:hAnsi="Verdana"/>
          <w:sz w:val="20"/>
          <w:szCs w:val="20"/>
        </w:rPr>
        <w:t xml:space="preserve">do </w:t>
      </w:r>
      <w:r w:rsidR="00711855" w:rsidRPr="00711855">
        <w:rPr>
          <w:rFonts w:ascii="Verdana" w:hAnsi="Verdana"/>
          <w:b/>
          <w:sz w:val="20"/>
          <w:szCs w:val="20"/>
        </w:rPr>
        <w:t>10</w:t>
      </w:r>
      <w:r w:rsidR="000C41BB" w:rsidRPr="00711855">
        <w:rPr>
          <w:rFonts w:ascii="Verdana" w:hAnsi="Verdana"/>
          <w:b/>
          <w:sz w:val="20"/>
          <w:szCs w:val="20"/>
        </w:rPr>
        <w:t xml:space="preserve"> </w:t>
      </w:r>
      <w:r w:rsidR="006B1679" w:rsidRPr="00711855">
        <w:rPr>
          <w:rFonts w:ascii="Verdana" w:hAnsi="Verdana"/>
          <w:b/>
          <w:sz w:val="20"/>
          <w:szCs w:val="20"/>
        </w:rPr>
        <w:t>M</w:t>
      </w:r>
      <w:r w:rsidR="000C41BB" w:rsidRPr="00711855">
        <w:rPr>
          <w:rFonts w:ascii="Verdana" w:hAnsi="Verdana"/>
          <w:b/>
          <w:sz w:val="20"/>
          <w:szCs w:val="20"/>
        </w:rPr>
        <w:t>bit</w:t>
      </w:r>
      <w:r w:rsidR="00B31F41" w:rsidRPr="00711855">
        <w:rPr>
          <w:rFonts w:ascii="Verdana" w:hAnsi="Verdana"/>
          <w:b/>
          <w:sz w:val="20"/>
          <w:szCs w:val="20"/>
        </w:rPr>
        <w:t>/s</w:t>
      </w:r>
      <w:r w:rsidR="00B31F41" w:rsidRPr="00711855" w:rsidDel="00A11E72">
        <w:rPr>
          <w:rFonts w:ascii="Verdana" w:hAnsi="Verdana"/>
          <w:sz w:val="20"/>
          <w:szCs w:val="20"/>
        </w:rPr>
        <w:t xml:space="preserve"> </w:t>
      </w:r>
      <w:r w:rsidRPr="00711855">
        <w:rPr>
          <w:rFonts w:ascii="Verdana" w:hAnsi="Verdana"/>
          <w:sz w:val="20"/>
          <w:szCs w:val="20"/>
        </w:rPr>
        <w:t xml:space="preserve">(upload). Parametr oznacza wartości </w:t>
      </w:r>
      <w:r w:rsidR="00124458" w:rsidRPr="00711855">
        <w:rPr>
          <w:rFonts w:ascii="Verdana" w:hAnsi="Verdana"/>
          <w:sz w:val="20"/>
          <w:szCs w:val="20"/>
        </w:rPr>
        <w:t>jakie można osiągnąć</w:t>
      </w:r>
      <w:r w:rsidRPr="00711855">
        <w:rPr>
          <w:rFonts w:ascii="Verdana" w:hAnsi="Verdana"/>
          <w:sz w:val="20"/>
          <w:szCs w:val="20"/>
        </w:rPr>
        <w:t xml:space="preserve"> przy zastosowaniu proponowanego łącza </w:t>
      </w:r>
      <w:r w:rsidR="008B0773" w:rsidRPr="00711855">
        <w:rPr>
          <w:rFonts w:ascii="Verdana" w:hAnsi="Verdana"/>
          <w:sz w:val="20"/>
          <w:szCs w:val="20"/>
        </w:rPr>
        <w:t xml:space="preserve">szerokopasmowego stacjonarnego lub mobilnego </w:t>
      </w:r>
      <w:r w:rsidR="00197BD2">
        <w:rPr>
          <w:rFonts w:ascii="Verdana" w:hAnsi="Verdana"/>
          <w:sz w:val="20"/>
          <w:szCs w:val="20"/>
        </w:rPr>
        <w:br/>
      </w:r>
    </w:p>
    <w:p w14:paraId="2025332D" w14:textId="72202B4B" w:rsidR="0054320D" w:rsidRDefault="00A11E72" w:rsidP="00197BD2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  <w:r w:rsidRPr="00711855">
        <w:rPr>
          <w:rFonts w:ascii="Verdana" w:hAnsi="Verdana"/>
          <w:sz w:val="20"/>
          <w:szCs w:val="20"/>
        </w:rPr>
        <w:lastRenderedPageBreak/>
        <w:t xml:space="preserve">(dopuszcza się łącza światłowodowe, </w:t>
      </w:r>
      <w:r w:rsidR="002F0055" w:rsidRPr="00711855">
        <w:rPr>
          <w:rFonts w:ascii="Verdana" w:hAnsi="Verdana"/>
          <w:sz w:val="20"/>
          <w:szCs w:val="20"/>
        </w:rPr>
        <w:t>kablowe, radiowe, satelitarne</w:t>
      </w:r>
      <w:r w:rsidRPr="00711855">
        <w:rPr>
          <w:rFonts w:ascii="Verdana" w:hAnsi="Verdana"/>
          <w:sz w:val="20"/>
          <w:szCs w:val="20"/>
        </w:rPr>
        <w:t xml:space="preserve">, </w:t>
      </w:r>
      <w:r w:rsidR="006B1679" w:rsidRPr="00711855">
        <w:rPr>
          <w:rFonts w:ascii="Verdana" w:hAnsi="Verdana"/>
          <w:sz w:val="20"/>
          <w:szCs w:val="20"/>
        </w:rPr>
        <w:t>sieci komórkowych, itd.</w:t>
      </w:r>
      <w:r w:rsidRPr="00711855">
        <w:rPr>
          <w:rFonts w:ascii="Verdana" w:hAnsi="Verdana"/>
          <w:sz w:val="20"/>
          <w:szCs w:val="20"/>
        </w:rPr>
        <w:t>).</w:t>
      </w:r>
      <w:r w:rsidR="002F0055" w:rsidRPr="00711855">
        <w:rPr>
          <w:rFonts w:ascii="Verdana" w:hAnsi="Verdana"/>
          <w:sz w:val="20"/>
          <w:szCs w:val="20"/>
        </w:rPr>
        <w:t xml:space="preserve"> </w:t>
      </w:r>
      <w:r w:rsidR="00CA74B3" w:rsidRPr="00711855">
        <w:rPr>
          <w:rFonts w:ascii="Verdana" w:hAnsi="Verdana"/>
          <w:sz w:val="20"/>
          <w:szCs w:val="20"/>
        </w:rPr>
        <w:t xml:space="preserve">Prędkość minimalna łącza nie może być niższa niż </w:t>
      </w:r>
      <w:r w:rsidR="00711855">
        <w:rPr>
          <w:rFonts w:ascii="Verdana" w:hAnsi="Verdana"/>
          <w:sz w:val="20"/>
          <w:szCs w:val="20"/>
        </w:rPr>
        <w:t>8</w:t>
      </w:r>
      <w:r w:rsidR="00CA74B3" w:rsidRPr="00711855">
        <w:rPr>
          <w:rFonts w:ascii="Verdana" w:hAnsi="Verdana"/>
          <w:sz w:val="20"/>
          <w:szCs w:val="20"/>
        </w:rPr>
        <w:t>0 % wskazanych wartości (prędkość gwarantowana).</w:t>
      </w:r>
    </w:p>
    <w:p w14:paraId="4E291658" w14:textId="77777777" w:rsidR="0002124B" w:rsidRPr="00D20781" w:rsidRDefault="0002124B" w:rsidP="00176F73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Prędkość proponowanego łącza </w:t>
      </w:r>
      <w:r w:rsidR="00176F73" w:rsidRPr="00D20781">
        <w:rPr>
          <w:rFonts w:ascii="Verdana" w:hAnsi="Verdana"/>
          <w:sz w:val="20"/>
          <w:szCs w:val="20"/>
        </w:rPr>
        <w:t xml:space="preserve">będzie zweryfikowana </w:t>
      </w:r>
      <w:r w:rsidR="006C4EEB" w:rsidRPr="00D20781">
        <w:rPr>
          <w:rFonts w:ascii="Verdana" w:hAnsi="Verdana"/>
          <w:sz w:val="20"/>
          <w:szCs w:val="20"/>
        </w:rPr>
        <w:t xml:space="preserve">poprzez uruchomienie </w:t>
      </w:r>
      <w:r w:rsidR="00176F73" w:rsidRPr="00D20781">
        <w:rPr>
          <w:rFonts w:ascii="Verdana" w:hAnsi="Verdana"/>
          <w:sz w:val="20"/>
          <w:szCs w:val="20"/>
        </w:rPr>
        <w:t xml:space="preserve">testów dostępnych na </w:t>
      </w:r>
      <w:r w:rsidR="006C4EEB" w:rsidRPr="00D20781">
        <w:rPr>
          <w:rFonts w:ascii="Verdana" w:hAnsi="Verdana"/>
          <w:sz w:val="20"/>
          <w:szCs w:val="20"/>
        </w:rPr>
        <w:t>poniższych stron</w:t>
      </w:r>
      <w:r w:rsidR="00176F73" w:rsidRPr="00D20781">
        <w:rPr>
          <w:rFonts w:ascii="Verdana" w:hAnsi="Verdana"/>
          <w:sz w:val="20"/>
          <w:szCs w:val="20"/>
        </w:rPr>
        <w:t>ach WWW</w:t>
      </w:r>
      <w:r w:rsidR="006C4EEB" w:rsidRPr="00D20781">
        <w:rPr>
          <w:rFonts w:ascii="Verdana" w:hAnsi="Verdana"/>
          <w:sz w:val="20"/>
          <w:szCs w:val="20"/>
        </w:rPr>
        <w:t xml:space="preserve">, gdzie </w:t>
      </w:r>
      <w:r w:rsidR="00F666B5" w:rsidRPr="00D20781">
        <w:rPr>
          <w:rFonts w:ascii="Verdana" w:hAnsi="Verdana"/>
          <w:b/>
          <w:sz w:val="20"/>
          <w:szCs w:val="20"/>
        </w:rPr>
        <w:t xml:space="preserve">średni </w:t>
      </w:r>
      <w:r w:rsidR="006C4EEB" w:rsidRPr="00D20781">
        <w:rPr>
          <w:rFonts w:ascii="Verdana" w:hAnsi="Verdana"/>
          <w:b/>
          <w:sz w:val="20"/>
          <w:szCs w:val="20"/>
        </w:rPr>
        <w:t>wynik</w:t>
      </w:r>
      <w:r w:rsidR="00176F73" w:rsidRPr="00D20781">
        <w:rPr>
          <w:rFonts w:ascii="Verdana" w:hAnsi="Verdana"/>
          <w:b/>
          <w:sz w:val="20"/>
          <w:szCs w:val="20"/>
        </w:rPr>
        <w:t xml:space="preserve"> </w:t>
      </w:r>
      <w:r w:rsidR="006C4EEB" w:rsidRPr="00D20781">
        <w:rPr>
          <w:rFonts w:ascii="Verdana" w:hAnsi="Verdana"/>
          <w:b/>
          <w:sz w:val="20"/>
          <w:szCs w:val="20"/>
        </w:rPr>
        <w:t xml:space="preserve">na </w:t>
      </w:r>
      <w:r w:rsidR="001D26A1" w:rsidRPr="00D20781">
        <w:rPr>
          <w:rFonts w:ascii="Verdana" w:hAnsi="Verdana"/>
          <w:b/>
          <w:sz w:val="20"/>
          <w:szCs w:val="20"/>
        </w:rPr>
        <w:t xml:space="preserve">co najmniej 3 </w:t>
      </w:r>
      <w:r w:rsidR="00CD2F06" w:rsidRPr="00D20781">
        <w:rPr>
          <w:rFonts w:ascii="Verdana" w:hAnsi="Verdana"/>
          <w:b/>
          <w:sz w:val="20"/>
          <w:szCs w:val="20"/>
        </w:rPr>
        <w:t>z nich</w:t>
      </w:r>
      <w:r w:rsidR="00CD2F06" w:rsidRPr="00D20781">
        <w:rPr>
          <w:rFonts w:ascii="Verdana" w:hAnsi="Verdana"/>
          <w:sz w:val="20"/>
          <w:szCs w:val="20"/>
        </w:rPr>
        <w:t xml:space="preserve"> </w:t>
      </w:r>
      <w:r w:rsidR="006C4EEB" w:rsidRPr="00D20781">
        <w:rPr>
          <w:rFonts w:ascii="Verdana" w:hAnsi="Verdana"/>
          <w:sz w:val="20"/>
          <w:szCs w:val="20"/>
        </w:rPr>
        <w:t>nie może być niższy niż ten</w:t>
      </w:r>
      <w:r w:rsidR="00EE0E5B" w:rsidRPr="00D20781">
        <w:rPr>
          <w:rFonts w:ascii="Verdana" w:hAnsi="Verdana"/>
          <w:sz w:val="20"/>
          <w:szCs w:val="20"/>
        </w:rPr>
        <w:t xml:space="preserve"> wymagany w pkt. 1:</w:t>
      </w:r>
    </w:p>
    <w:p w14:paraId="5B811A90" w14:textId="04D3372E" w:rsidR="00075EC4" w:rsidRDefault="00711855" w:rsidP="00D6745D">
      <w:pPr>
        <w:pStyle w:val="Akapitzlist"/>
        <w:spacing w:line="276" w:lineRule="auto"/>
        <w:ind w:left="14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hyperlink r:id="rId8" w:history="1">
        <w:r w:rsidRPr="00EE1B66">
          <w:rPr>
            <w:rStyle w:val="Hipercze"/>
            <w:rFonts w:ascii="Verdana" w:hAnsi="Verdana"/>
            <w:sz w:val="20"/>
            <w:szCs w:val="20"/>
          </w:rPr>
          <w:t>https://speedtest.orange.pl/</w:t>
        </w:r>
      </w:hyperlink>
    </w:p>
    <w:p w14:paraId="35F89C54" w14:textId="1BEF5B08" w:rsidR="008D66BC" w:rsidRDefault="008D66BC" w:rsidP="00D6745D">
      <w:pPr>
        <w:pStyle w:val="Akapitzlist"/>
        <w:spacing w:line="276" w:lineRule="auto"/>
        <w:ind w:left="14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hyperlink r:id="rId9" w:history="1">
        <w:r w:rsidRPr="00EE1B66">
          <w:rPr>
            <w:rStyle w:val="Hipercze"/>
            <w:rFonts w:ascii="Verdana" w:hAnsi="Verdana"/>
            <w:sz w:val="20"/>
            <w:szCs w:val="20"/>
          </w:rPr>
          <w:t>https://www.plus.pl/speedtest</w:t>
        </w:r>
      </w:hyperlink>
    </w:p>
    <w:p w14:paraId="4883FAC7" w14:textId="25C05B8B" w:rsidR="008D66BC" w:rsidRDefault="008D66BC" w:rsidP="00D6745D">
      <w:pPr>
        <w:pStyle w:val="Akapitzlist"/>
        <w:spacing w:line="276" w:lineRule="auto"/>
        <w:ind w:left="14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hyperlink r:id="rId10" w:history="1">
        <w:r w:rsidRPr="00EE1B66">
          <w:rPr>
            <w:rStyle w:val="Hipercze"/>
            <w:rFonts w:ascii="Verdana" w:hAnsi="Verdana"/>
            <w:sz w:val="20"/>
            <w:szCs w:val="20"/>
          </w:rPr>
          <w:t>https://play.fireprobe.net/</w:t>
        </w:r>
      </w:hyperlink>
      <w:r>
        <w:rPr>
          <w:rFonts w:ascii="Verdana" w:hAnsi="Verdana"/>
          <w:sz w:val="20"/>
          <w:szCs w:val="20"/>
        </w:rPr>
        <w:t xml:space="preserve"> </w:t>
      </w:r>
    </w:p>
    <w:p w14:paraId="04073F07" w14:textId="74FEC987" w:rsidR="008D66BC" w:rsidRDefault="008D66BC" w:rsidP="008D66BC">
      <w:pPr>
        <w:pStyle w:val="Akapitzlist"/>
        <w:spacing w:line="276" w:lineRule="auto"/>
        <w:ind w:left="14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hyperlink r:id="rId11" w:history="1">
        <w:r w:rsidRPr="00EE1B66">
          <w:rPr>
            <w:rStyle w:val="Hipercze"/>
            <w:rFonts w:ascii="Verdana" w:hAnsi="Verdana"/>
            <w:sz w:val="20"/>
            <w:szCs w:val="20"/>
          </w:rPr>
          <w:t>https://www.t-mobile.pl/c/speed-test</w:t>
        </w:r>
      </w:hyperlink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br/>
        <w:t xml:space="preserve">- </w:t>
      </w:r>
      <w:hyperlink r:id="rId12" w:history="1">
        <w:r w:rsidRPr="00EE1B66">
          <w:rPr>
            <w:rStyle w:val="Hipercze"/>
            <w:rFonts w:ascii="Verdana" w:hAnsi="Verdana"/>
            <w:sz w:val="20"/>
            <w:szCs w:val="20"/>
          </w:rPr>
          <w:t>https://vectra.fireprobe.net/</w:t>
        </w:r>
      </w:hyperlink>
    </w:p>
    <w:p w14:paraId="703DA761" w14:textId="6D8641AB" w:rsidR="008D66BC" w:rsidRDefault="008D66BC" w:rsidP="00D6745D">
      <w:pPr>
        <w:pStyle w:val="Akapitzlist"/>
        <w:spacing w:line="276" w:lineRule="auto"/>
        <w:ind w:left="14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hyperlink r:id="rId13" w:history="1">
        <w:r w:rsidRPr="00EE1B66">
          <w:rPr>
            <w:rStyle w:val="Hipercze"/>
            <w:rFonts w:ascii="Verdana" w:hAnsi="Verdana"/>
            <w:sz w:val="20"/>
            <w:szCs w:val="20"/>
          </w:rPr>
          <w:t>https://www.speedtest.net/pl</w:t>
        </w:r>
      </w:hyperlink>
      <w:r>
        <w:rPr>
          <w:rFonts w:ascii="Verdana" w:hAnsi="Verdana"/>
          <w:sz w:val="20"/>
          <w:szCs w:val="20"/>
        </w:rPr>
        <w:t xml:space="preserve"> </w:t>
      </w:r>
    </w:p>
    <w:p w14:paraId="1797C1A9" w14:textId="6391FFA2" w:rsidR="00176F73" w:rsidRDefault="00176F73" w:rsidP="006D33D4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Testy zostaną przeprowadzone na </w:t>
      </w:r>
      <w:r w:rsidR="00B112B1" w:rsidRPr="00D20781">
        <w:rPr>
          <w:rFonts w:ascii="Verdana" w:hAnsi="Verdana"/>
          <w:sz w:val="20"/>
          <w:szCs w:val="20"/>
        </w:rPr>
        <w:t>komputerze Zamawiającego</w:t>
      </w:r>
      <w:r w:rsidR="00CD2F06" w:rsidRPr="00D20781">
        <w:rPr>
          <w:rFonts w:ascii="Verdana" w:hAnsi="Verdana"/>
          <w:sz w:val="20"/>
          <w:szCs w:val="20"/>
        </w:rPr>
        <w:t xml:space="preserve"> lub na sprzęcie Wykonawcy </w:t>
      </w:r>
      <w:r w:rsidR="004B0026" w:rsidRPr="00D20781">
        <w:rPr>
          <w:rFonts w:ascii="Verdana" w:hAnsi="Verdana"/>
          <w:sz w:val="20"/>
          <w:szCs w:val="20"/>
        </w:rPr>
        <w:t xml:space="preserve">(komputer </w:t>
      </w:r>
      <w:r w:rsidR="00CD2F06" w:rsidRPr="00D20781">
        <w:rPr>
          <w:rFonts w:ascii="Verdana" w:hAnsi="Verdana"/>
          <w:sz w:val="20"/>
          <w:szCs w:val="20"/>
        </w:rPr>
        <w:t xml:space="preserve">wyposażony w system operacyjny Windows </w:t>
      </w:r>
      <w:r w:rsidR="006D33D4" w:rsidRPr="00D20781">
        <w:rPr>
          <w:rFonts w:ascii="Verdana" w:hAnsi="Verdana"/>
          <w:sz w:val="20"/>
          <w:szCs w:val="20"/>
        </w:rPr>
        <w:t>1</w:t>
      </w:r>
      <w:r w:rsidR="00197BD2">
        <w:rPr>
          <w:rFonts w:ascii="Verdana" w:hAnsi="Verdana"/>
          <w:sz w:val="20"/>
          <w:szCs w:val="20"/>
        </w:rPr>
        <w:t>1</w:t>
      </w:r>
      <w:r w:rsidR="006D33D4" w:rsidRPr="00D20781">
        <w:rPr>
          <w:rFonts w:ascii="Verdana" w:hAnsi="Verdana"/>
          <w:sz w:val="20"/>
          <w:szCs w:val="20"/>
        </w:rPr>
        <w:t xml:space="preserve"> </w:t>
      </w:r>
      <w:r w:rsidR="001F231F">
        <w:rPr>
          <w:rFonts w:ascii="Verdana" w:hAnsi="Verdana"/>
          <w:sz w:val="20"/>
          <w:szCs w:val="20"/>
        </w:rPr>
        <w:br/>
      </w:r>
      <w:r w:rsidR="006D33D4" w:rsidRPr="00D20781">
        <w:rPr>
          <w:rFonts w:ascii="Verdana" w:hAnsi="Verdana"/>
          <w:sz w:val="20"/>
          <w:szCs w:val="20"/>
        </w:rPr>
        <w:t>z k</w:t>
      </w:r>
      <w:r w:rsidR="00CD2F06" w:rsidRPr="00D20781">
        <w:rPr>
          <w:rFonts w:ascii="Verdana" w:hAnsi="Verdana"/>
          <w:sz w:val="20"/>
          <w:szCs w:val="20"/>
        </w:rPr>
        <w:t>art</w:t>
      </w:r>
      <w:r w:rsidR="006D33D4" w:rsidRPr="00D20781">
        <w:rPr>
          <w:rFonts w:ascii="Verdana" w:hAnsi="Verdana"/>
          <w:sz w:val="20"/>
          <w:szCs w:val="20"/>
        </w:rPr>
        <w:t>ą</w:t>
      </w:r>
      <w:r w:rsidR="00CD2F06" w:rsidRPr="00D20781">
        <w:rPr>
          <w:rFonts w:ascii="Verdana" w:hAnsi="Verdana"/>
          <w:sz w:val="20"/>
          <w:szCs w:val="20"/>
        </w:rPr>
        <w:t xml:space="preserve"> sieciową </w:t>
      </w:r>
      <w:r w:rsidR="006D33D4" w:rsidRPr="00D20781">
        <w:rPr>
          <w:rFonts w:ascii="Verdana" w:hAnsi="Verdana"/>
          <w:sz w:val="20"/>
          <w:szCs w:val="20"/>
        </w:rPr>
        <w:t>min. 100</w:t>
      </w:r>
      <w:r w:rsidR="00CE166A">
        <w:rPr>
          <w:rFonts w:ascii="Verdana" w:hAnsi="Verdana"/>
          <w:sz w:val="20"/>
          <w:szCs w:val="20"/>
        </w:rPr>
        <w:t xml:space="preserve"> </w:t>
      </w:r>
      <w:r w:rsidR="006D33D4" w:rsidRPr="00D20781">
        <w:rPr>
          <w:rFonts w:ascii="Verdana" w:hAnsi="Verdana"/>
          <w:sz w:val="20"/>
          <w:szCs w:val="20"/>
        </w:rPr>
        <w:t>Base-T</w:t>
      </w:r>
      <w:r w:rsidR="004B0026" w:rsidRPr="00D20781">
        <w:rPr>
          <w:rFonts w:ascii="Verdana" w:hAnsi="Verdana"/>
          <w:sz w:val="20"/>
          <w:szCs w:val="20"/>
        </w:rPr>
        <w:t>)</w:t>
      </w:r>
      <w:r w:rsidR="00B112B1" w:rsidRPr="00D20781">
        <w:rPr>
          <w:rFonts w:ascii="Verdana" w:hAnsi="Verdana"/>
          <w:sz w:val="20"/>
          <w:szCs w:val="20"/>
        </w:rPr>
        <w:t>, do którego Wykonawca doprowadzi</w:t>
      </w:r>
      <w:r w:rsidRPr="00D20781">
        <w:rPr>
          <w:rFonts w:ascii="Verdana" w:hAnsi="Verdana"/>
          <w:sz w:val="20"/>
          <w:szCs w:val="20"/>
        </w:rPr>
        <w:t xml:space="preserve"> łącz</w:t>
      </w:r>
      <w:r w:rsidR="00B112B1" w:rsidRPr="00D20781">
        <w:rPr>
          <w:rFonts w:ascii="Verdana" w:hAnsi="Verdana"/>
          <w:sz w:val="20"/>
          <w:szCs w:val="20"/>
        </w:rPr>
        <w:t>e</w:t>
      </w:r>
      <w:r w:rsidRPr="00D20781">
        <w:rPr>
          <w:rFonts w:ascii="Verdana" w:hAnsi="Verdana"/>
          <w:sz w:val="20"/>
          <w:szCs w:val="20"/>
        </w:rPr>
        <w:t xml:space="preserve"> </w:t>
      </w:r>
      <w:r w:rsidR="00BB3BA0" w:rsidRPr="00D20781">
        <w:rPr>
          <w:rFonts w:ascii="Verdana" w:hAnsi="Verdana"/>
          <w:sz w:val="20"/>
          <w:szCs w:val="20"/>
        </w:rPr>
        <w:t>internetowe zgodnie z zapisami</w:t>
      </w:r>
      <w:r w:rsidRPr="00D20781">
        <w:rPr>
          <w:rFonts w:ascii="Verdana" w:hAnsi="Verdana"/>
          <w:sz w:val="20"/>
          <w:szCs w:val="20"/>
        </w:rPr>
        <w:t xml:space="preserve"> pkt. 7</w:t>
      </w:r>
      <w:r w:rsidR="00BB3BA0" w:rsidRPr="00D20781">
        <w:rPr>
          <w:rFonts w:ascii="Verdana" w:hAnsi="Verdana"/>
          <w:sz w:val="20"/>
          <w:szCs w:val="20"/>
        </w:rPr>
        <w:t>.</w:t>
      </w:r>
    </w:p>
    <w:p w14:paraId="0DE9301E" w14:textId="77777777" w:rsidR="001F231F" w:rsidRPr="00D20781" w:rsidRDefault="001F231F" w:rsidP="001F231F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Wartości z przeprowadzonych testów wykonanych w obecności obu stron, Wykonawca wpisuje do  „Protokołu zdawczo-odbiorczego rozpoczęcia świadczenia usługi”.</w:t>
      </w:r>
    </w:p>
    <w:p w14:paraId="5E060774" w14:textId="77777777" w:rsidR="001F231F" w:rsidRDefault="006C4EEB" w:rsidP="00D6745D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D20781">
        <w:rPr>
          <w:rFonts w:ascii="Verdana" w:hAnsi="Verdana"/>
          <w:b/>
          <w:sz w:val="20"/>
          <w:szCs w:val="20"/>
        </w:rPr>
        <w:t xml:space="preserve">Brak osiągnięcia </w:t>
      </w:r>
      <w:r w:rsidR="00F666B5" w:rsidRPr="00D20781">
        <w:rPr>
          <w:rFonts w:ascii="Verdana" w:hAnsi="Verdana"/>
          <w:b/>
          <w:sz w:val="20"/>
          <w:szCs w:val="20"/>
        </w:rPr>
        <w:t xml:space="preserve">wymaganej </w:t>
      </w:r>
      <w:r w:rsidRPr="00D20781">
        <w:rPr>
          <w:rFonts w:ascii="Verdana" w:hAnsi="Verdana"/>
          <w:b/>
          <w:sz w:val="20"/>
          <w:szCs w:val="20"/>
        </w:rPr>
        <w:t>wartości będzie oznaczał, że łącze</w:t>
      </w:r>
      <w:r w:rsidR="004F4764" w:rsidRPr="00D20781">
        <w:rPr>
          <w:rFonts w:ascii="Verdana" w:hAnsi="Verdana"/>
          <w:b/>
          <w:sz w:val="20"/>
          <w:szCs w:val="20"/>
        </w:rPr>
        <w:t xml:space="preserve"> </w:t>
      </w:r>
      <w:r w:rsidRPr="00D20781">
        <w:rPr>
          <w:rFonts w:ascii="Verdana" w:hAnsi="Verdana"/>
          <w:b/>
          <w:sz w:val="20"/>
          <w:szCs w:val="20"/>
        </w:rPr>
        <w:t>nie spełnia parametrów</w:t>
      </w:r>
      <w:r w:rsidR="00F666B5" w:rsidRPr="00D20781">
        <w:rPr>
          <w:rFonts w:ascii="Verdana" w:hAnsi="Verdana"/>
          <w:b/>
          <w:sz w:val="20"/>
          <w:szCs w:val="20"/>
        </w:rPr>
        <w:t xml:space="preserve"> minimalnych</w:t>
      </w:r>
      <w:r w:rsidRPr="00D20781">
        <w:rPr>
          <w:rFonts w:ascii="Verdana" w:hAnsi="Verdana"/>
          <w:b/>
          <w:sz w:val="20"/>
          <w:szCs w:val="20"/>
        </w:rPr>
        <w:t>.</w:t>
      </w:r>
      <w:r w:rsidR="001F231F">
        <w:rPr>
          <w:rFonts w:ascii="Verdana" w:hAnsi="Verdana"/>
          <w:b/>
          <w:sz w:val="20"/>
          <w:szCs w:val="20"/>
        </w:rPr>
        <w:t xml:space="preserve"> </w:t>
      </w:r>
    </w:p>
    <w:p w14:paraId="33ED3E2C" w14:textId="086A4119" w:rsidR="006C4EEB" w:rsidRPr="001F231F" w:rsidRDefault="001F231F" w:rsidP="001F231F">
      <w:pPr>
        <w:pStyle w:val="Akapitzlist"/>
        <w:spacing w:line="276" w:lineRule="auto"/>
        <w:ind w:left="1440"/>
        <w:jc w:val="both"/>
        <w:rPr>
          <w:rFonts w:ascii="Verdana" w:hAnsi="Verdana"/>
          <w:bCs/>
          <w:sz w:val="20"/>
          <w:szCs w:val="20"/>
        </w:rPr>
      </w:pPr>
      <w:r w:rsidRPr="001F231F">
        <w:rPr>
          <w:rFonts w:ascii="Verdana" w:hAnsi="Verdana"/>
          <w:bCs/>
          <w:sz w:val="20"/>
          <w:szCs w:val="20"/>
        </w:rPr>
        <w:t>W takiej sytuacji w „</w:t>
      </w:r>
      <w:r>
        <w:rPr>
          <w:rFonts w:ascii="Verdana" w:hAnsi="Verdana"/>
          <w:bCs/>
          <w:sz w:val="20"/>
          <w:szCs w:val="20"/>
        </w:rPr>
        <w:t>Protokole</w:t>
      </w:r>
      <w:r w:rsidRPr="001F231F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zdawczo-odbiorczym rozpoczęcia świadczenia usługi</w:t>
      </w:r>
      <w:r w:rsidRPr="001F231F">
        <w:rPr>
          <w:rFonts w:ascii="Verdana" w:hAnsi="Verdana"/>
          <w:bCs/>
          <w:sz w:val="20"/>
          <w:szCs w:val="20"/>
        </w:rPr>
        <w:t>”</w:t>
      </w:r>
      <w:r>
        <w:rPr>
          <w:rFonts w:ascii="Verdana" w:hAnsi="Verdana"/>
          <w:bCs/>
          <w:sz w:val="20"/>
          <w:szCs w:val="20"/>
        </w:rPr>
        <w:t xml:space="preserve"> zostaną odnotowane uwagi co do jakości łącza, co może być podstawą </w:t>
      </w:r>
      <w:r w:rsidR="00197BD2">
        <w:rPr>
          <w:rFonts w:ascii="Verdana" w:hAnsi="Verdana"/>
          <w:bCs/>
          <w:sz w:val="20"/>
          <w:szCs w:val="20"/>
        </w:rPr>
        <w:br/>
      </w:r>
      <w:r>
        <w:rPr>
          <w:rFonts w:ascii="Verdana" w:hAnsi="Verdana"/>
          <w:bCs/>
          <w:sz w:val="20"/>
          <w:szCs w:val="20"/>
        </w:rPr>
        <w:t xml:space="preserve">do naliczenia kar umownych z </w:t>
      </w:r>
      <w:r w:rsidRPr="001F231F">
        <w:rPr>
          <w:rFonts w:ascii="Verdana" w:hAnsi="Verdana"/>
          <w:bCs/>
          <w:sz w:val="20"/>
          <w:szCs w:val="20"/>
        </w:rPr>
        <w:t>§ 6</w:t>
      </w:r>
      <w:r>
        <w:rPr>
          <w:rFonts w:ascii="Verdana" w:hAnsi="Verdana"/>
          <w:bCs/>
          <w:sz w:val="20"/>
          <w:szCs w:val="20"/>
        </w:rPr>
        <w:t xml:space="preserve"> ust. 2 a. </w:t>
      </w:r>
    </w:p>
    <w:p w14:paraId="7F6D8995" w14:textId="77777777" w:rsidR="00B31F41" w:rsidRPr="00D20781" w:rsidRDefault="00B31F4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Zamawiający dopuszcza</w:t>
      </w:r>
      <w:r w:rsidR="004F4764" w:rsidRPr="00D20781">
        <w:rPr>
          <w:rFonts w:ascii="Verdana" w:hAnsi="Verdana"/>
          <w:sz w:val="20"/>
          <w:szCs w:val="20"/>
        </w:rPr>
        <w:t>,</w:t>
      </w:r>
      <w:r w:rsidRPr="00D20781">
        <w:rPr>
          <w:rFonts w:ascii="Verdana" w:hAnsi="Verdana"/>
          <w:sz w:val="20"/>
          <w:szCs w:val="20"/>
        </w:rPr>
        <w:t xml:space="preserve"> aby Wykonawca korzystał z łączy dzierżawionych przy czym regulacje prawne pomiędzy Wykonawcą a dzierżawcą łącza nie będą dotyczyły Zamawiającego i nie będzie on </w:t>
      </w:r>
      <w:r w:rsidR="004F4764" w:rsidRPr="00D20781">
        <w:rPr>
          <w:rFonts w:ascii="Verdana" w:hAnsi="Verdana"/>
          <w:sz w:val="20"/>
          <w:szCs w:val="20"/>
        </w:rPr>
        <w:t>żadną ze stron</w:t>
      </w:r>
      <w:r w:rsidRPr="00D20781">
        <w:rPr>
          <w:rFonts w:ascii="Verdana" w:hAnsi="Verdana"/>
          <w:sz w:val="20"/>
          <w:szCs w:val="20"/>
        </w:rPr>
        <w:t>.</w:t>
      </w:r>
    </w:p>
    <w:p w14:paraId="28441E21" w14:textId="77777777" w:rsidR="002F0055" w:rsidRPr="00D20781" w:rsidRDefault="009321A5" w:rsidP="009835C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P</w:t>
      </w:r>
      <w:r w:rsidR="002F0055" w:rsidRPr="00D20781">
        <w:rPr>
          <w:rFonts w:ascii="Verdana" w:hAnsi="Verdana"/>
          <w:sz w:val="20"/>
          <w:szCs w:val="20"/>
        </w:rPr>
        <w:t xml:space="preserve">rzepustowość </w:t>
      </w:r>
      <w:r w:rsidR="006B3474" w:rsidRPr="00D20781">
        <w:rPr>
          <w:rFonts w:ascii="Verdana" w:hAnsi="Verdana"/>
          <w:sz w:val="20"/>
          <w:szCs w:val="20"/>
        </w:rPr>
        <w:t xml:space="preserve">łącza </w:t>
      </w:r>
      <w:r w:rsidR="002F0055" w:rsidRPr="001F231F">
        <w:rPr>
          <w:rFonts w:ascii="Verdana" w:hAnsi="Verdana"/>
          <w:b/>
          <w:bCs/>
          <w:sz w:val="20"/>
          <w:szCs w:val="20"/>
        </w:rPr>
        <w:t>nie może być osiągnięta dzięki wykorzystaniu overbookingu</w:t>
      </w:r>
      <w:r w:rsidR="002F0055" w:rsidRPr="00D20781">
        <w:rPr>
          <w:rFonts w:ascii="Verdana" w:hAnsi="Verdana"/>
          <w:sz w:val="20"/>
          <w:szCs w:val="20"/>
        </w:rPr>
        <w:t>;</w:t>
      </w:r>
    </w:p>
    <w:p w14:paraId="58449B59" w14:textId="30B50E71" w:rsidR="002F0055" w:rsidRPr="00D20781" w:rsidRDefault="002F0055" w:rsidP="009835C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Oferowan</w:t>
      </w:r>
      <w:r w:rsidR="004A0724" w:rsidRPr="00D20781">
        <w:rPr>
          <w:rFonts w:ascii="Verdana" w:hAnsi="Verdana"/>
          <w:sz w:val="20"/>
          <w:szCs w:val="20"/>
        </w:rPr>
        <w:t xml:space="preserve">e łącze </w:t>
      </w:r>
      <w:r w:rsidRPr="00D20781">
        <w:rPr>
          <w:rFonts w:ascii="Verdana" w:hAnsi="Verdana"/>
          <w:sz w:val="20"/>
          <w:szCs w:val="20"/>
        </w:rPr>
        <w:t xml:space="preserve">musi zapewniać nielimitowany transfer danych (bez limitu pobierania   </w:t>
      </w:r>
      <w:r w:rsidR="00DC74DA" w:rsidRPr="00D20781">
        <w:rPr>
          <w:rFonts w:ascii="Verdana" w:hAnsi="Verdana"/>
          <w:sz w:val="20"/>
          <w:szCs w:val="20"/>
        </w:rPr>
        <w:t xml:space="preserve">      </w:t>
      </w:r>
      <w:r w:rsidRPr="00D20781">
        <w:rPr>
          <w:rFonts w:ascii="Verdana" w:hAnsi="Verdana"/>
          <w:sz w:val="20"/>
          <w:szCs w:val="20"/>
        </w:rPr>
        <w:t>i wysyłania danych), nielimitowaną ilość otwartych sesji, brak blokowania</w:t>
      </w:r>
      <w:r w:rsidR="00197BD2">
        <w:rPr>
          <w:rFonts w:ascii="Verdana" w:hAnsi="Verdana"/>
          <w:sz w:val="20"/>
          <w:szCs w:val="20"/>
        </w:rPr>
        <w:t xml:space="preserve"> portów,</w:t>
      </w:r>
      <w:r w:rsidRPr="00D20781">
        <w:rPr>
          <w:rFonts w:ascii="Verdana" w:hAnsi="Verdana"/>
          <w:sz w:val="20"/>
          <w:szCs w:val="20"/>
        </w:rPr>
        <w:t xml:space="preserve"> usług                        i protokołów w sieci Internet oraz możliwość użytkowania dowolnej liczby urządzeń              w przypadku zastosowania przez Zamawiającego translacji adresów (NAT);</w:t>
      </w:r>
    </w:p>
    <w:p w14:paraId="5B088A7C" w14:textId="3B2B2507" w:rsidR="005D6F82" w:rsidRPr="00D20781" w:rsidRDefault="005D6F82" w:rsidP="005D6F8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Zamawiający  wymaga  łącza  z  </w:t>
      </w:r>
      <w:r w:rsidRPr="00D20781">
        <w:rPr>
          <w:rFonts w:ascii="Verdana" w:hAnsi="Verdana"/>
          <w:b/>
          <w:sz w:val="20"/>
          <w:szCs w:val="20"/>
        </w:rPr>
        <w:t>min.  1  publicznym  adresem IP</w:t>
      </w:r>
      <w:r w:rsidRPr="00D20781">
        <w:rPr>
          <w:rFonts w:ascii="Verdana" w:hAnsi="Verdana"/>
          <w:sz w:val="20"/>
          <w:szCs w:val="20"/>
        </w:rPr>
        <w:t xml:space="preserve">  dostępnym  dla</w:t>
      </w:r>
    </w:p>
    <w:p w14:paraId="71B59920" w14:textId="3C246432" w:rsidR="005D6F82" w:rsidRPr="00D20781" w:rsidRDefault="005D6F82" w:rsidP="006D43D5">
      <w:pPr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Zamawiającego</w:t>
      </w:r>
      <w:r w:rsidR="006D43D5">
        <w:rPr>
          <w:rFonts w:ascii="Verdana" w:hAnsi="Verdana"/>
          <w:sz w:val="20"/>
          <w:szCs w:val="20"/>
        </w:rPr>
        <w:t xml:space="preserve"> (adres IP </w:t>
      </w:r>
      <w:r w:rsidR="00A02B37">
        <w:rPr>
          <w:rFonts w:ascii="Verdana" w:hAnsi="Verdana"/>
          <w:sz w:val="20"/>
          <w:szCs w:val="20"/>
        </w:rPr>
        <w:t>w okresie</w:t>
      </w:r>
      <w:r w:rsidR="006D43D5">
        <w:rPr>
          <w:rFonts w:ascii="Verdana" w:hAnsi="Verdana"/>
          <w:sz w:val="20"/>
          <w:szCs w:val="20"/>
        </w:rPr>
        <w:t xml:space="preserve"> świadczenia usługi będzie stały (niezmienny))</w:t>
      </w:r>
      <w:r w:rsidRPr="00D20781">
        <w:rPr>
          <w:rFonts w:ascii="Verdana" w:hAnsi="Verdana"/>
          <w:sz w:val="20"/>
          <w:szCs w:val="20"/>
        </w:rPr>
        <w:t>;</w:t>
      </w:r>
    </w:p>
    <w:p w14:paraId="5EC057E9" w14:textId="77777777" w:rsidR="005D6F82" w:rsidRPr="00D20781" w:rsidRDefault="005D6F82" w:rsidP="005D6F8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Wykonawca  zapewni  możliwość  użytkowania  przyznanego  adresu  IP  na  urządzeniach Zamawiającego  bez  konieczności  zgłaszania  adresów  MAC  urządzeń  Zamawiającego do Wykonawcy lub rejestrowania ich w systemach informatycznych Wykonawcy;</w:t>
      </w:r>
    </w:p>
    <w:p w14:paraId="13F96615" w14:textId="77777777" w:rsidR="005D6F82" w:rsidRPr="00D20781" w:rsidRDefault="005D6F82" w:rsidP="005D6F8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Łącze  </w:t>
      </w:r>
      <w:r w:rsidR="00A47110" w:rsidRPr="00D20781">
        <w:rPr>
          <w:rFonts w:ascii="Verdana" w:hAnsi="Verdana"/>
          <w:sz w:val="20"/>
          <w:szCs w:val="20"/>
        </w:rPr>
        <w:t xml:space="preserve">wraz z urządzeniami końcowymi winno być doprowadzone i zainstalowane </w:t>
      </w:r>
      <w:r w:rsidR="00A47110" w:rsidRPr="00D20781">
        <w:rPr>
          <w:rFonts w:ascii="Verdana" w:hAnsi="Verdana"/>
          <w:sz w:val="20"/>
          <w:szCs w:val="20"/>
        </w:rPr>
        <w:br/>
        <w:t xml:space="preserve">w budynku wskazanym przez Zamawiającego dla każdej z </w:t>
      </w:r>
      <w:r w:rsidRPr="00D20781">
        <w:rPr>
          <w:rFonts w:ascii="Verdana" w:hAnsi="Verdana"/>
          <w:sz w:val="20"/>
          <w:szCs w:val="20"/>
        </w:rPr>
        <w:t xml:space="preserve">lokalizacji </w:t>
      </w:r>
      <w:r w:rsidR="00A47110" w:rsidRPr="00D20781">
        <w:rPr>
          <w:rFonts w:ascii="Verdana" w:hAnsi="Verdana"/>
          <w:sz w:val="20"/>
          <w:szCs w:val="20"/>
        </w:rPr>
        <w:t>ujętej w</w:t>
      </w:r>
      <w:r w:rsidRPr="00D20781">
        <w:rPr>
          <w:rFonts w:ascii="Verdana" w:hAnsi="Verdana"/>
          <w:sz w:val="20"/>
          <w:szCs w:val="20"/>
        </w:rPr>
        <w:t xml:space="preserve"> zał. nr </w:t>
      </w:r>
      <w:r w:rsidR="00F666B5" w:rsidRPr="00D20781">
        <w:rPr>
          <w:rFonts w:ascii="Verdana" w:hAnsi="Verdana"/>
          <w:sz w:val="20"/>
          <w:szCs w:val="20"/>
        </w:rPr>
        <w:t>1</w:t>
      </w:r>
      <w:r w:rsidRPr="00D20781">
        <w:rPr>
          <w:rFonts w:ascii="Verdana" w:hAnsi="Verdana"/>
          <w:sz w:val="20"/>
          <w:szCs w:val="20"/>
        </w:rPr>
        <w:t xml:space="preserve"> </w:t>
      </w:r>
      <w:r w:rsidR="00F666B5" w:rsidRPr="00D20781">
        <w:rPr>
          <w:rFonts w:ascii="Verdana" w:hAnsi="Verdana"/>
          <w:sz w:val="20"/>
          <w:szCs w:val="20"/>
        </w:rPr>
        <w:t>do OPZ</w:t>
      </w:r>
      <w:r w:rsidRPr="00D20781">
        <w:rPr>
          <w:rFonts w:ascii="Verdana" w:hAnsi="Verdana"/>
          <w:sz w:val="20"/>
          <w:szCs w:val="20"/>
        </w:rPr>
        <w:t>.</w:t>
      </w:r>
    </w:p>
    <w:p w14:paraId="61CDDE56" w14:textId="734251D0" w:rsidR="005D6F82" w:rsidRPr="00D20781" w:rsidRDefault="005D6F82" w:rsidP="005D6F82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Łącze </w:t>
      </w:r>
      <w:r w:rsidR="00B75F80" w:rsidRPr="00D20781">
        <w:rPr>
          <w:rFonts w:ascii="Verdana" w:hAnsi="Verdana"/>
          <w:sz w:val="20"/>
          <w:szCs w:val="20"/>
        </w:rPr>
        <w:t xml:space="preserve">musi </w:t>
      </w:r>
      <w:r w:rsidRPr="00D20781">
        <w:rPr>
          <w:rFonts w:ascii="Verdana" w:hAnsi="Verdana"/>
          <w:sz w:val="20"/>
          <w:szCs w:val="20"/>
        </w:rPr>
        <w:t xml:space="preserve">być </w:t>
      </w:r>
      <w:r w:rsidRPr="00644FBB">
        <w:rPr>
          <w:rFonts w:ascii="Verdana" w:hAnsi="Verdana"/>
          <w:b/>
          <w:bCs/>
          <w:sz w:val="20"/>
          <w:szCs w:val="20"/>
        </w:rPr>
        <w:t>zakończone wtykiem</w:t>
      </w:r>
      <w:r w:rsidR="00470FAF" w:rsidRPr="00644FBB">
        <w:rPr>
          <w:rFonts w:ascii="Verdana" w:hAnsi="Verdana"/>
          <w:b/>
          <w:bCs/>
          <w:sz w:val="20"/>
          <w:szCs w:val="20"/>
        </w:rPr>
        <w:t xml:space="preserve"> typu RJ-45 </w:t>
      </w:r>
      <w:r w:rsidR="00DA054D" w:rsidRPr="00DA054D">
        <w:rPr>
          <w:rFonts w:ascii="Verdana" w:hAnsi="Verdana"/>
          <w:b/>
          <w:bCs/>
          <w:sz w:val="20"/>
          <w:szCs w:val="20"/>
        </w:rPr>
        <w:t xml:space="preserve">w technologii  </w:t>
      </w:r>
      <w:r w:rsidR="00DA054D">
        <w:rPr>
          <w:rFonts w:ascii="Verdana" w:hAnsi="Verdana"/>
          <w:b/>
          <w:bCs/>
          <w:sz w:val="20"/>
          <w:szCs w:val="20"/>
        </w:rPr>
        <w:br/>
      </w:r>
      <w:r w:rsidR="00C74CA8" w:rsidRPr="00C74CA8">
        <w:rPr>
          <w:rFonts w:ascii="Verdana" w:hAnsi="Verdana"/>
          <w:b/>
          <w:bCs/>
          <w:sz w:val="20"/>
          <w:szCs w:val="20"/>
        </w:rPr>
        <w:t xml:space="preserve">1000Base-T </w:t>
      </w:r>
      <w:r w:rsidR="00A47110" w:rsidRPr="00D20781">
        <w:rPr>
          <w:rFonts w:ascii="Verdana" w:hAnsi="Verdana"/>
          <w:sz w:val="20"/>
          <w:szCs w:val="20"/>
        </w:rPr>
        <w:t>i znajdować się w konkretnym pomieszczeniu wskazanym przez Zamawiającego</w:t>
      </w:r>
      <w:r w:rsidR="008E1A37" w:rsidRPr="00D20781">
        <w:rPr>
          <w:rFonts w:ascii="Verdana" w:hAnsi="Verdana"/>
          <w:sz w:val="20"/>
          <w:szCs w:val="20"/>
        </w:rPr>
        <w:t xml:space="preserve"> co umożliwi podłączenie go do </w:t>
      </w:r>
      <w:r w:rsidR="00B112B1" w:rsidRPr="00D20781">
        <w:rPr>
          <w:rFonts w:ascii="Verdana" w:hAnsi="Verdana"/>
          <w:sz w:val="20"/>
          <w:szCs w:val="20"/>
        </w:rPr>
        <w:t>komputera/</w:t>
      </w:r>
      <w:r w:rsidR="008E1A37" w:rsidRPr="00D20781">
        <w:rPr>
          <w:rFonts w:ascii="Verdana" w:hAnsi="Verdana"/>
          <w:sz w:val="20"/>
          <w:szCs w:val="20"/>
        </w:rPr>
        <w:t xml:space="preserve">sieci LAN </w:t>
      </w:r>
      <w:r w:rsidR="004F3622" w:rsidRPr="00D20781">
        <w:rPr>
          <w:rFonts w:ascii="Verdana" w:hAnsi="Verdana"/>
          <w:sz w:val="20"/>
          <w:szCs w:val="20"/>
        </w:rPr>
        <w:t>Zamawiającego</w:t>
      </w:r>
      <w:r w:rsidR="008E1A37" w:rsidRPr="00D20781">
        <w:rPr>
          <w:rFonts w:ascii="Verdana" w:hAnsi="Verdana"/>
          <w:sz w:val="20"/>
          <w:szCs w:val="20"/>
        </w:rPr>
        <w:t>.</w:t>
      </w:r>
    </w:p>
    <w:p w14:paraId="31D7779D" w14:textId="2717DF82" w:rsidR="005D6F82" w:rsidRPr="00D20781" w:rsidRDefault="005D6F82" w:rsidP="005D6F82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Wykonawca jest zobowiązany do </w:t>
      </w:r>
      <w:r w:rsidR="00F666B5" w:rsidRPr="00D20781">
        <w:rPr>
          <w:rFonts w:ascii="Verdana" w:hAnsi="Verdana"/>
          <w:sz w:val="20"/>
          <w:szCs w:val="20"/>
        </w:rPr>
        <w:t xml:space="preserve">dostarczenia, </w:t>
      </w:r>
      <w:r w:rsidRPr="00D20781">
        <w:rPr>
          <w:rFonts w:ascii="Verdana" w:hAnsi="Verdana"/>
          <w:sz w:val="20"/>
          <w:szCs w:val="20"/>
        </w:rPr>
        <w:t>instalacji i pełnej konfiguracji urządzeń końcowych (inst</w:t>
      </w:r>
      <w:r w:rsidR="00F666B5" w:rsidRPr="00D20781">
        <w:rPr>
          <w:rFonts w:ascii="Verdana" w:hAnsi="Verdana"/>
          <w:sz w:val="20"/>
          <w:szCs w:val="20"/>
        </w:rPr>
        <w:t>alacja modemu/routera i innych</w:t>
      </w:r>
      <w:r w:rsidRPr="00D20781">
        <w:rPr>
          <w:rFonts w:ascii="Verdana" w:hAnsi="Verdana"/>
          <w:sz w:val="20"/>
          <w:szCs w:val="20"/>
        </w:rPr>
        <w:t xml:space="preserve"> urządzeń sieciowych będących własnością Wykonawcy</w:t>
      </w:r>
      <w:r w:rsidR="00D86C73" w:rsidRPr="00D20781">
        <w:rPr>
          <w:rFonts w:ascii="Verdana" w:hAnsi="Verdana"/>
          <w:sz w:val="20"/>
          <w:szCs w:val="20"/>
        </w:rPr>
        <w:t>,</w:t>
      </w:r>
      <w:r w:rsidRPr="00D20781">
        <w:rPr>
          <w:rFonts w:ascii="Verdana" w:hAnsi="Verdana"/>
          <w:sz w:val="20"/>
          <w:szCs w:val="20"/>
        </w:rPr>
        <w:t xml:space="preserve"> niezbędnych do prawidłowego funkcjonowania </w:t>
      </w:r>
      <w:r w:rsidRPr="00D20781">
        <w:rPr>
          <w:rFonts w:ascii="Verdana" w:hAnsi="Verdana"/>
          <w:sz w:val="20"/>
          <w:szCs w:val="20"/>
        </w:rPr>
        <w:lastRenderedPageBreak/>
        <w:t>łącza)</w:t>
      </w:r>
      <w:r w:rsidR="00406EA4">
        <w:rPr>
          <w:rFonts w:ascii="Verdana" w:hAnsi="Verdana"/>
          <w:sz w:val="20"/>
          <w:szCs w:val="20"/>
        </w:rPr>
        <w:t xml:space="preserve">, które poprzedzają przewód z </w:t>
      </w:r>
      <w:r w:rsidR="00406EA4" w:rsidRPr="00D20781">
        <w:rPr>
          <w:rFonts w:ascii="Verdana" w:hAnsi="Verdana"/>
          <w:sz w:val="20"/>
          <w:szCs w:val="20"/>
        </w:rPr>
        <w:t>wtykiem typu RJ-45</w:t>
      </w:r>
      <w:r w:rsidR="00406EA4">
        <w:rPr>
          <w:rFonts w:ascii="Verdana" w:hAnsi="Verdana"/>
          <w:sz w:val="20"/>
          <w:szCs w:val="20"/>
        </w:rPr>
        <w:t xml:space="preserve"> doprowadzającym łącze internetowe do </w:t>
      </w:r>
      <w:r w:rsidR="00406EA4" w:rsidRPr="00D20781">
        <w:rPr>
          <w:rFonts w:ascii="Verdana" w:hAnsi="Verdana"/>
          <w:sz w:val="20"/>
          <w:szCs w:val="20"/>
        </w:rPr>
        <w:t>komputera/sieci LAN Zamawiającego</w:t>
      </w:r>
      <w:r w:rsidR="00406EA4">
        <w:rPr>
          <w:rFonts w:ascii="Verdana" w:hAnsi="Verdana"/>
          <w:sz w:val="20"/>
          <w:szCs w:val="20"/>
        </w:rPr>
        <w:t>.</w:t>
      </w:r>
    </w:p>
    <w:p w14:paraId="32148ADE" w14:textId="5D0CCFCE" w:rsidR="00C30428" w:rsidRPr="00D20781" w:rsidRDefault="005D6F82" w:rsidP="00D86C7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Wykonawca po zastawieniu łącza i zakończeniu prac instalacyjnych jest zobowiązany </w:t>
      </w:r>
      <w:r w:rsidR="004405E8" w:rsidRPr="00D20781">
        <w:rPr>
          <w:rFonts w:ascii="Verdana" w:hAnsi="Verdana"/>
          <w:sz w:val="20"/>
          <w:szCs w:val="20"/>
        </w:rPr>
        <w:br/>
      </w:r>
      <w:r w:rsidRPr="00D20781">
        <w:rPr>
          <w:rFonts w:ascii="Verdana" w:hAnsi="Verdana"/>
          <w:sz w:val="20"/>
          <w:szCs w:val="20"/>
        </w:rPr>
        <w:t>do wypełnienia i podpisania „</w:t>
      </w:r>
      <w:r w:rsidR="00D86C73" w:rsidRPr="00D20781">
        <w:rPr>
          <w:rFonts w:ascii="Verdana" w:hAnsi="Verdana"/>
          <w:sz w:val="20"/>
          <w:szCs w:val="20"/>
        </w:rPr>
        <w:t>Protokołu zdawczo-odbiorczego rozpoczęcia świadczenia usługi</w:t>
      </w:r>
      <w:r w:rsidRPr="00D20781">
        <w:rPr>
          <w:rFonts w:ascii="Verdana" w:hAnsi="Verdana"/>
          <w:sz w:val="20"/>
          <w:szCs w:val="20"/>
        </w:rPr>
        <w:t>”</w:t>
      </w:r>
      <w:r w:rsidR="00C30428" w:rsidRPr="00D20781">
        <w:rPr>
          <w:rFonts w:ascii="Verdana" w:hAnsi="Verdana"/>
          <w:sz w:val="20"/>
          <w:szCs w:val="20"/>
        </w:rPr>
        <w:t xml:space="preserve">, który </w:t>
      </w:r>
      <w:r w:rsidR="00411281" w:rsidRPr="00D20781">
        <w:rPr>
          <w:rFonts w:ascii="Verdana" w:hAnsi="Verdana"/>
          <w:sz w:val="20"/>
          <w:szCs w:val="20"/>
        </w:rPr>
        <w:t>należy sporządzić</w:t>
      </w:r>
      <w:r w:rsidR="00D86C73" w:rsidRPr="00D20781">
        <w:rPr>
          <w:rFonts w:ascii="Verdana" w:hAnsi="Verdana"/>
          <w:sz w:val="20"/>
          <w:szCs w:val="20"/>
        </w:rPr>
        <w:t xml:space="preserve"> </w:t>
      </w:r>
      <w:r w:rsidR="00411281" w:rsidRPr="00D20781">
        <w:rPr>
          <w:rFonts w:ascii="Verdana" w:hAnsi="Verdana"/>
          <w:b/>
          <w:sz w:val="20"/>
          <w:szCs w:val="20"/>
        </w:rPr>
        <w:t xml:space="preserve">w </w:t>
      </w:r>
      <w:r w:rsidR="00406EA4">
        <w:rPr>
          <w:rFonts w:ascii="Verdana" w:hAnsi="Verdana"/>
          <w:b/>
          <w:sz w:val="20"/>
          <w:szCs w:val="20"/>
        </w:rPr>
        <w:t>2</w:t>
      </w:r>
      <w:r w:rsidR="00342315" w:rsidRPr="00D20781">
        <w:rPr>
          <w:rFonts w:ascii="Verdana" w:hAnsi="Verdana"/>
          <w:b/>
          <w:sz w:val="20"/>
          <w:szCs w:val="20"/>
        </w:rPr>
        <w:t xml:space="preserve"> </w:t>
      </w:r>
      <w:r w:rsidR="00411281" w:rsidRPr="00D20781">
        <w:rPr>
          <w:rFonts w:ascii="Verdana" w:hAnsi="Verdana"/>
          <w:b/>
          <w:sz w:val="20"/>
          <w:szCs w:val="20"/>
        </w:rPr>
        <w:t>jednobrzmiących egzemplarzach</w:t>
      </w:r>
      <w:r w:rsidR="00411281" w:rsidRPr="00D20781">
        <w:rPr>
          <w:rFonts w:ascii="Verdana" w:hAnsi="Verdana"/>
          <w:sz w:val="20"/>
          <w:szCs w:val="20"/>
        </w:rPr>
        <w:t>.</w:t>
      </w:r>
    </w:p>
    <w:p w14:paraId="59202F67" w14:textId="77777777" w:rsidR="00411281" w:rsidRPr="00D20781" w:rsidRDefault="00D86C73" w:rsidP="00D6745D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Protokół </w:t>
      </w:r>
      <w:r w:rsidR="00411281" w:rsidRPr="00D20781">
        <w:rPr>
          <w:rFonts w:ascii="Verdana" w:hAnsi="Verdana"/>
          <w:sz w:val="20"/>
          <w:szCs w:val="20"/>
        </w:rPr>
        <w:t>musi zawierać następujące informacje:</w:t>
      </w:r>
    </w:p>
    <w:p w14:paraId="7C7B6F9D" w14:textId="77777777" w:rsidR="004405E8" w:rsidRPr="00D20781" w:rsidRDefault="004405E8" w:rsidP="00D6745D">
      <w:pPr>
        <w:spacing w:line="276" w:lineRule="auto"/>
        <w:ind w:left="709" w:firstLine="709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- </w:t>
      </w:r>
      <w:r w:rsidR="00411281" w:rsidRPr="00D20781">
        <w:rPr>
          <w:rFonts w:ascii="Verdana" w:hAnsi="Verdana"/>
          <w:sz w:val="20"/>
          <w:szCs w:val="20"/>
        </w:rPr>
        <w:t>dane lokalizacji (nazwa jednostki terenowej Zamawiającego, miejscowość,</w:t>
      </w:r>
    </w:p>
    <w:p w14:paraId="2675DE10" w14:textId="77777777" w:rsidR="00411281" w:rsidRPr="00D20781" w:rsidRDefault="004405E8" w:rsidP="00D6745D">
      <w:pPr>
        <w:spacing w:line="276" w:lineRule="auto"/>
        <w:ind w:left="709" w:firstLine="709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  </w:t>
      </w:r>
      <w:r w:rsidR="00411281" w:rsidRPr="00D20781">
        <w:rPr>
          <w:rFonts w:ascii="Verdana" w:hAnsi="Verdana"/>
          <w:sz w:val="20"/>
          <w:szCs w:val="20"/>
        </w:rPr>
        <w:t>ulica i numer lokalu),</w:t>
      </w:r>
    </w:p>
    <w:p w14:paraId="5F95850A" w14:textId="647534BE" w:rsidR="00406EA4" w:rsidRDefault="00406EA4" w:rsidP="00406EA4">
      <w:pPr>
        <w:spacing w:line="276" w:lineRule="auto"/>
        <w:ind w:left="709" w:firstLine="709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- datę uruchomienia łącza,</w:t>
      </w:r>
    </w:p>
    <w:p w14:paraId="03AD9FEB" w14:textId="77777777" w:rsidR="00406EA4" w:rsidRPr="00D20781" w:rsidRDefault="00406EA4" w:rsidP="00406EA4">
      <w:pPr>
        <w:spacing w:line="276" w:lineRule="auto"/>
        <w:ind w:left="709" w:firstLine="709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- nr Umowy nadany przez Zamawiającego i datę jej zawarcia,</w:t>
      </w:r>
    </w:p>
    <w:p w14:paraId="36DCBD22" w14:textId="2815E841" w:rsidR="00406EA4" w:rsidRDefault="00406EA4" w:rsidP="00406EA4">
      <w:pPr>
        <w:spacing w:line="276" w:lineRule="auto"/>
        <w:ind w:left="709" w:firstLine="709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- nr części zamówienia w odniesieniu do przedmiotowego postępowania,</w:t>
      </w:r>
    </w:p>
    <w:p w14:paraId="054D2F76" w14:textId="77777777" w:rsidR="00406EA4" w:rsidRPr="00D20781" w:rsidRDefault="00406EA4" w:rsidP="00406EA4">
      <w:pPr>
        <w:spacing w:line="276" w:lineRule="auto"/>
        <w:ind w:left="709" w:firstLine="709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- dane konfiguracyjne łącza (rodzaj, adres IP, prędkość odbierania (download) </w:t>
      </w:r>
    </w:p>
    <w:p w14:paraId="7D2276D7" w14:textId="77777777" w:rsidR="00406EA4" w:rsidRPr="00D20781" w:rsidRDefault="00406EA4" w:rsidP="00406EA4">
      <w:pPr>
        <w:spacing w:line="276" w:lineRule="auto"/>
        <w:ind w:left="709" w:firstLine="709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  i wysyłania danych (upload),</w:t>
      </w:r>
    </w:p>
    <w:p w14:paraId="2E36000E" w14:textId="77777777" w:rsidR="00406EA4" w:rsidRPr="00D20781" w:rsidRDefault="00406EA4" w:rsidP="00406EA4">
      <w:pPr>
        <w:spacing w:line="276" w:lineRule="auto"/>
        <w:ind w:left="709" w:firstLine="709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- dane urządzeń Wykonawcy zainstalowanych u Zamawiającego (nazwa, model, </w:t>
      </w:r>
    </w:p>
    <w:p w14:paraId="2DBCDACC" w14:textId="50ACCDED" w:rsidR="00FF3BD9" w:rsidRPr="00D20781" w:rsidRDefault="00406EA4" w:rsidP="00D6745D">
      <w:pPr>
        <w:spacing w:line="276" w:lineRule="auto"/>
        <w:ind w:left="709" w:firstLine="709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  nr seryjny);</w:t>
      </w:r>
    </w:p>
    <w:p w14:paraId="41229E53" w14:textId="0815012C" w:rsidR="00411281" w:rsidRPr="00D20781" w:rsidRDefault="00411281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Wypełniony przez Wykonawcę protokół jest podpisywany przez każdą ze stron </w:t>
      </w:r>
      <w:r w:rsidR="004405E8" w:rsidRPr="00D20781">
        <w:rPr>
          <w:rFonts w:ascii="Verdana" w:hAnsi="Verdana"/>
          <w:sz w:val="20"/>
          <w:szCs w:val="20"/>
        </w:rPr>
        <w:br/>
      </w:r>
      <w:r w:rsidRPr="00D20781">
        <w:rPr>
          <w:rFonts w:ascii="Verdana" w:hAnsi="Verdana"/>
          <w:sz w:val="20"/>
          <w:szCs w:val="20"/>
        </w:rPr>
        <w:t>co stanowi dokument potwierdzając</w:t>
      </w:r>
      <w:r w:rsidR="00406EA4">
        <w:rPr>
          <w:rFonts w:ascii="Verdana" w:hAnsi="Verdana"/>
          <w:sz w:val="20"/>
          <w:szCs w:val="20"/>
        </w:rPr>
        <w:t>y</w:t>
      </w:r>
      <w:r w:rsidRPr="00D20781">
        <w:rPr>
          <w:rFonts w:ascii="Verdana" w:hAnsi="Verdana"/>
          <w:sz w:val="20"/>
          <w:szCs w:val="20"/>
        </w:rPr>
        <w:t xml:space="preserve"> wykonanie prac instalacyjnych</w:t>
      </w:r>
      <w:r w:rsidR="00AD5DA7" w:rsidRPr="00D20781">
        <w:rPr>
          <w:rFonts w:ascii="Verdana" w:hAnsi="Verdana"/>
          <w:sz w:val="20"/>
          <w:szCs w:val="20"/>
        </w:rPr>
        <w:t xml:space="preserve"> </w:t>
      </w:r>
      <w:r w:rsidR="00AD5DA7" w:rsidRPr="00D20781">
        <w:rPr>
          <w:rFonts w:ascii="Verdana" w:hAnsi="Verdana"/>
          <w:sz w:val="20"/>
          <w:szCs w:val="20"/>
        </w:rPr>
        <w:br/>
        <w:t>i uruchomienie usługi.</w:t>
      </w:r>
      <w:r w:rsidRPr="00D20781">
        <w:rPr>
          <w:rFonts w:ascii="Verdana" w:hAnsi="Verdana"/>
          <w:sz w:val="20"/>
          <w:szCs w:val="20"/>
        </w:rPr>
        <w:t xml:space="preserve">  </w:t>
      </w:r>
    </w:p>
    <w:p w14:paraId="6820A44D" w14:textId="56ADEE94" w:rsidR="00E6072F" w:rsidRPr="00D20781" w:rsidRDefault="00406EA4" w:rsidP="00D6745D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Każda ze stron po akceptacji treści </w:t>
      </w:r>
      <w:r w:rsidR="00411281" w:rsidRPr="00D20781">
        <w:rPr>
          <w:rFonts w:ascii="Verdana" w:hAnsi="Verdana"/>
          <w:sz w:val="20"/>
          <w:szCs w:val="20"/>
        </w:rPr>
        <w:t>w/w protokołu</w:t>
      </w:r>
      <w:r>
        <w:rPr>
          <w:rFonts w:ascii="Verdana" w:hAnsi="Verdana"/>
          <w:sz w:val="20"/>
          <w:szCs w:val="20"/>
        </w:rPr>
        <w:t xml:space="preserve"> otrzymuje jego </w:t>
      </w:r>
      <w:r w:rsidRPr="00D20781">
        <w:rPr>
          <w:rFonts w:ascii="Verdana" w:hAnsi="Verdana"/>
          <w:sz w:val="20"/>
          <w:szCs w:val="20"/>
        </w:rPr>
        <w:t>1 egzemplarz</w:t>
      </w:r>
      <w:r>
        <w:rPr>
          <w:rFonts w:ascii="Verdana" w:hAnsi="Verdana"/>
          <w:sz w:val="20"/>
          <w:szCs w:val="20"/>
        </w:rPr>
        <w:t>.</w:t>
      </w:r>
      <w:r w:rsidR="00411281" w:rsidRPr="00D20781">
        <w:rPr>
          <w:rFonts w:ascii="Verdana" w:hAnsi="Verdana"/>
          <w:sz w:val="20"/>
          <w:szCs w:val="20"/>
        </w:rPr>
        <w:t xml:space="preserve"> </w:t>
      </w:r>
    </w:p>
    <w:p w14:paraId="474C091F" w14:textId="77777777" w:rsidR="00545F87" w:rsidRPr="00D20781" w:rsidRDefault="00545F87" w:rsidP="009835C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Zamawiający umożliwi przeprowadzenie zainteresowanemu Wykonawcy wizji lokalnej, której celem będzie weryfikacja warunków technicznych i określenie ewentualnych kosztów instalacyjnych w odniesieniu do proponowanego łącza internetowego.</w:t>
      </w:r>
    </w:p>
    <w:p w14:paraId="4B06BA5C" w14:textId="77777777" w:rsidR="00FF3BD9" w:rsidRPr="00D20781" w:rsidRDefault="00545F87" w:rsidP="009835C1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Wszelkie działania prowadzone przez Wykonawcę będą </w:t>
      </w:r>
      <w:r w:rsidR="006B3474" w:rsidRPr="00D20781">
        <w:rPr>
          <w:rFonts w:ascii="Verdana" w:hAnsi="Verdana"/>
          <w:sz w:val="20"/>
          <w:szCs w:val="20"/>
        </w:rPr>
        <w:t>przebiegały pod nadzorem</w:t>
      </w:r>
      <w:r w:rsidRPr="00D20781">
        <w:rPr>
          <w:rFonts w:ascii="Verdana" w:hAnsi="Verdana"/>
          <w:sz w:val="20"/>
          <w:szCs w:val="20"/>
        </w:rPr>
        <w:t xml:space="preserve"> Zamawiającego</w:t>
      </w:r>
      <w:r w:rsidR="00FF3BD9" w:rsidRPr="00D20781">
        <w:rPr>
          <w:rFonts w:ascii="Verdana" w:hAnsi="Verdana"/>
          <w:sz w:val="20"/>
          <w:szCs w:val="20"/>
        </w:rPr>
        <w:t xml:space="preserve"> lub osoby przez niego wskazanej</w:t>
      </w:r>
      <w:r w:rsidR="007F1264" w:rsidRPr="00D20781">
        <w:rPr>
          <w:rFonts w:ascii="Verdana" w:hAnsi="Verdana"/>
          <w:sz w:val="20"/>
          <w:szCs w:val="20"/>
        </w:rPr>
        <w:t>/upoważnionej</w:t>
      </w:r>
      <w:r w:rsidR="00FF3BD9" w:rsidRPr="00D20781">
        <w:rPr>
          <w:rFonts w:ascii="Verdana" w:hAnsi="Verdana"/>
          <w:sz w:val="20"/>
          <w:szCs w:val="20"/>
        </w:rPr>
        <w:t>.</w:t>
      </w:r>
    </w:p>
    <w:p w14:paraId="5C283BEE" w14:textId="77777777" w:rsidR="00545F87" w:rsidRPr="00D20781" w:rsidRDefault="002F7B96" w:rsidP="009835C1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W</w:t>
      </w:r>
      <w:r w:rsidR="00545F87" w:rsidRPr="00D20781">
        <w:rPr>
          <w:rFonts w:ascii="Verdana" w:hAnsi="Verdana"/>
          <w:sz w:val="20"/>
          <w:szCs w:val="20"/>
        </w:rPr>
        <w:t xml:space="preserve">szystkie koszty </w:t>
      </w:r>
      <w:r w:rsidRPr="00D20781">
        <w:rPr>
          <w:rFonts w:ascii="Verdana" w:hAnsi="Verdana"/>
          <w:sz w:val="20"/>
          <w:szCs w:val="20"/>
        </w:rPr>
        <w:t xml:space="preserve">związane z wizją lokalna </w:t>
      </w:r>
      <w:r w:rsidR="00545F87" w:rsidRPr="00D20781">
        <w:rPr>
          <w:rFonts w:ascii="Verdana" w:hAnsi="Verdana"/>
          <w:sz w:val="20"/>
          <w:szCs w:val="20"/>
        </w:rPr>
        <w:t>pokrywa Wykonawca.</w:t>
      </w:r>
    </w:p>
    <w:p w14:paraId="0E8FF181" w14:textId="6C18E3C2" w:rsidR="00545F87" w:rsidRPr="00D20781" w:rsidRDefault="00545F87" w:rsidP="009835C1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Wykonawca </w:t>
      </w:r>
      <w:r w:rsidRPr="00D20781">
        <w:rPr>
          <w:rFonts w:ascii="Verdana" w:hAnsi="Verdana"/>
          <w:b/>
          <w:sz w:val="20"/>
          <w:szCs w:val="20"/>
        </w:rPr>
        <w:t>nie ma prawa ingerencji w istniejąc</w:t>
      </w:r>
      <w:r w:rsidR="004730B0">
        <w:rPr>
          <w:rFonts w:ascii="Verdana" w:hAnsi="Verdana"/>
          <w:b/>
          <w:sz w:val="20"/>
          <w:szCs w:val="20"/>
        </w:rPr>
        <w:t>ą</w:t>
      </w:r>
      <w:r w:rsidRPr="00D20781">
        <w:rPr>
          <w:rFonts w:ascii="Verdana" w:hAnsi="Verdana"/>
          <w:b/>
          <w:sz w:val="20"/>
          <w:szCs w:val="20"/>
        </w:rPr>
        <w:t xml:space="preserve"> sieć teleinformatyczną Zamawiającego</w:t>
      </w:r>
      <w:r w:rsidRPr="00D20781">
        <w:rPr>
          <w:rFonts w:ascii="Verdana" w:hAnsi="Verdana"/>
          <w:sz w:val="20"/>
          <w:szCs w:val="20"/>
        </w:rPr>
        <w:t xml:space="preserve"> a proponowane przez niego łącze internetowe </w:t>
      </w:r>
      <w:r w:rsidR="002F7B96" w:rsidRPr="00D20781">
        <w:rPr>
          <w:rFonts w:ascii="Verdana" w:hAnsi="Verdana"/>
          <w:sz w:val="20"/>
          <w:szCs w:val="20"/>
        </w:rPr>
        <w:t xml:space="preserve">będzie </w:t>
      </w:r>
      <w:r w:rsidRPr="00D20781">
        <w:rPr>
          <w:rFonts w:ascii="Verdana" w:hAnsi="Verdana"/>
          <w:sz w:val="20"/>
          <w:szCs w:val="20"/>
        </w:rPr>
        <w:t xml:space="preserve">całkowicie </w:t>
      </w:r>
      <w:r w:rsidR="006B3474" w:rsidRPr="00D20781">
        <w:rPr>
          <w:rFonts w:ascii="Verdana" w:hAnsi="Verdana"/>
          <w:sz w:val="20"/>
          <w:szCs w:val="20"/>
        </w:rPr>
        <w:t xml:space="preserve">wyizolowaną </w:t>
      </w:r>
      <w:r w:rsidRPr="00D20781">
        <w:rPr>
          <w:rFonts w:ascii="Verdana" w:hAnsi="Verdana"/>
          <w:sz w:val="20"/>
          <w:szCs w:val="20"/>
        </w:rPr>
        <w:t>instalacją.</w:t>
      </w:r>
    </w:p>
    <w:p w14:paraId="4330A5C0" w14:textId="08E118BF" w:rsidR="00545F87" w:rsidRPr="00D20781" w:rsidRDefault="00545F87" w:rsidP="009835C1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Wizja lokalna może być przeprowadzona w dni robocze w godz. </w:t>
      </w:r>
      <w:r w:rsidR="00406EA4">
        <w:rPr>
          <w:rFonts w:ascii="Verdana" w:hAnsi="Verdana"/>
          <w:sz w:val="20"/>
          <w:szCs w:val="20"/>
        </w:rPr>
        <w:t>9</w:t>
      </w:r>
      <w:r w:rsidRPr="00D20781">
        <w:rPr>
          <w:rFonts w:ascii="Verdana" w:hAnsi="Verdana"/>
          <w:sz w:val="20"/>
          <w:szCs w:val="20"/>
        </w:rPr>
        <w:t xml:space="preserve">:00 – </w:t>
      </w:r>
      <w:r w:rsidR="00406EA4">
        <w:rPr>
          <w:rFonts w:ascii="Verdana" w:hAnsi="Verdana"/>
          <w:sz w:val="20"/>
          <w:szCs w:val="20"/>
        </w:rPr>
        <w:t>14</w:t>
      </w:r>
      <w:r w:rsidRPr="00D20781">
        <w:rPr>
          <w:rFonts w:ascii="Verdana" w:hAnsi="Verdana"/>
          <w:sz w:val="20"/>
          <w:szCs w:val="20"/>
        </w:rPr>
        <w:t xml:space="preserve">:00 </w:t>
      </w:r>
      <w:r w:rsidR="00C538C5" w:rsidRPr="00D20781">
        <w:rPr>
          <w:rFonts w:ascii="Verdana" w:hAnsi="Verdana"/>
          <w:sz w:val="20"/>
          <w:szCs w:val="20"/>
        </w:rPr>
        <w:br/>
      </w:r>
      <w:r w:rsidRPr="00D20781">
        <w:rPr>
          <w:rFonts w:ascii="Verdana" w:hAnsi="Verdana"/>
          <w:sz w:val="20"/>
          <w:szCs w:val="20"/>
        </w:rPr>
        <w:t xml:space="preserve">po </w:t>
      </w:r>
      <w:r w:rsidR="002F7B96" w:rsidRPr="00D20781">
        <w:rPr>
          <w:rFonts w:ascii="Verdana" w:hAnsi="Verdana"/>
          <w:sz w:val="20"/>
          <w:szCs w:val="20"/>
        </w:rPr>
        <w:t xml:space="preserve">uprzednim złożeniu </w:t>
      </w:r>
      <w:r w:rsidRPr="00D20781">
        <w:rPr>
          <w:rFonts w:ascii="Verdana" w:hAnsi="Verdana"/>
          <w:sz w:val="20"/>
          <w:szCs w:val="20"/>
        </w:rPr>
        <w:t xml:space="preserve">wniosku </w:t>
      </w:r>
      <w:r w:rsidR="002F7B96" w:rsidRPr="00D20781">
        <w:rPr>
          <w:rFonts w:ascii="Verdana" w:hAnsi="Verdana"/>
          <w:sz w:val="20"/>
          <w:szCs w:val="20"/>
        </w:rPr>
        <w:t>do</w:t>
      </w:r>
      <w:r w:rsidRPr="00D20781">
        <w:rPr>
          <w:rFonts w:ascii="Verdana" w:hAnsi="Verdana"/>
          <w:sz w:val="20"/>
          <w:szCs w:val="20"/>
        </w:rPr>
        <w:t xml:space="preserve"> Zamawiając</w:t>
      </w:r>
      <w:r w:rsidR="002F7B96" w:rsidRPr="00D20781">
        <w:rPr>
          <w:rFonts w:ascii="Verdana" w:hAnsi="Verdana"/>
          <w:sz w:val="20"/>
          <w:szCs w:val="20"/>
        </w:rPr>
        <w:t>ego</w:t>
      </w:r>
      <w:r w:rsidRPr="00D20781">
        <w:rPr>
          <w:rFonts w:ascii="Verdana" w:hAnsi="Verdana"/>
          <w:sz w:val="20"/>
          <w:szCs w:val="20"/>
        </w:rPr>
        <w:t xml:space="preserve"> </w:t>
      </w:r>
      <w:r w:rsidRPr="00D20781">
        <w:rPr>
          <w:rFonts w:ascii="Verdana" w:hAnsi="Verdana"/>
          <w:b/>
          <w:sz w:val="20"/>
          <w:szCs w:val="20"/>
        </w:rPr>
        <w:t xml:space="preserve">z </w:t>
      </w:r>
      <w:r w:rsidR="0097218F">
        <w:rPr>
          <w:rFonts w:ascii="Verdana" w:hAnsi="Verdana"/>
          <w:b/>
          <w:sz w:val="20"/>
          <w:szCs w:val="20"/>
        </w:rPr>
        <w:t xml:space="preserve">co najmniej </w:t>
      </w:r>
      <w:r w:rsidR="00406EA4">
        <w:rPr>
          <w:rFonts w:ascii="Verdana" w:hAnsi="Verdana"/>
          <w:b/>
          <w:sz w:val="20"/>
          <w:szCs w:val="20"/>
        </w:rPr>
        <w:t>2</w:t>
      </w:r>
      <w:r w:rsidR="002F7B96" w:rsidRPr="00D20781">
        <w:rPr>
          <w:rFonts w:ascii="Verdana" w:hAnsi="Verdana"/>
          <w:b/>
          <w:sz w:val="20"/>
          <w:szCs w:val="20"/>
        </w:rPr>
        <w:t>-</w:t>
      </w:r>
      <w:r w:rsidRPr="00D20781">
        <w:rPr>
          <w:rFonts w:ascii="Verdana" w:hAnsi="Verdana"/>
          <w:b/>
          <w:sz w:val="20"/>
          <w:szCs w:val="20"/>
        </w:rPr>
        <w:t>dniowym wyprzedzeniem</w:t>
      </w:r>
      <w:r w:rsidRPr="00D20781">
        <w:rPr>
          <w:rFonts w:ascii="Verdana" w:hAnsi="Verdana"/>
          <w:sz w:val="20"/>
          <w:szCs w:val="20"/>
        </w:rPr>
        <w:t>.</w:t>
      </w:r>
    </w:p>
    <w:p w14:paraId="3C537FF5" w14:textId="77777777" w:rsidR="00B75F80" w:rsidRPr="00D20781" w:rsidRDefault="00E940B0" w:rsidP="00B328ED">
      <w:pPr>
        <w:pStyle w:val="Akapitzlist"/>
        <w:spacing w:line="276" w:lineRule="auto"/>
        <w:ind w:left="1080"/>
        <w:jc w:val="both"/>
        <w:rPr>
          <w:rFonts w:ascii="Verdana" w:hAnsi="Verdana"/>
          <w:sz w:val="20"/>
          <w:szCs w:val="20"/>
          <w:u w:val="single"/>
        </w:rPr>
      </w:pPr>
      <w:r w:rsidRPr="00D20781">
        <w:rPr>
          <w:rFonts w:ascii="Verdana" w:hAnsi="Verdana"/>
          <w:sz w:val="20"/>
          <w:szCs w:val="20"/>
          <w:u w:val="single"/>
        </w:rPr>
        <w:t xml:space="preserve">Treść wniosku powinna zawierać: </w:t>
      </w:r>
    </w:p>
    <w:p w14:paraId="6A609F3C" w14:textId="77777777" w:rsidR="00B75F80" w:rsidRPr="00D20781" w:rsidRDefault="00B75F80" w:rsidP="00B328ED">
      <w:pPr>
        <w:pStyle w:val="Akapitzlist"/>
        <w:spacing w:line="276" w:lineRule="auto"/>
        <w:ind w:left="1080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- </w:t>
      </w:r>
      <w:r w:rsidR="00E940B0" w:rsidRPr="00D20781">
        <w:rPr>
          <w:rFonts w:ascii="Verdana" w:hAnsi="Verdana"/>
          <w:sz w:val="20"/>
          <w:szCs w:val="20"/>
        </w:rPr>
        <w:t xml:space="preserve">nr sprawy (ogłoszenia), </w:t>
      </w:r>
    </w:p>
    <w:p w14:paraId="17C9BAB5" w14:textId="77777777" w:rsidR="00B75F80" w:rsidRPr="00D20781" w:rsidRDefault="00B75F80" w:rsidP="00B328ED">
      <w:pPr>
        <w:pStyle w:val="Akapitzlist"/>
        <w:spacing w:line="276" w:lineRule="auto"/>
        <w:ind w:left="1080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- </w:t>
      </w:r>
      <w:r w:rsidR="00E940B0" w:rsidRPr="00D20781">
        <w:rPr>
          <w:rFonts w:ascii="Verdana" w:hAnsi="Verdana"/>
          <w:sz w:val="20"/>
          <w:szCs w:val="20"/>
        </w:rPr>
        <w:t>dane Wykonawcy: adresowe, kontaktowe</w:t>
      </w:r>
      <w:r w:rsidRPr="00D20781">
        <w:rPr>
          <w:rFonts w:ascii="Verdana" w:hAnsi="Verdana"/>
          <w:sz w:val="20"/>
          <w:szCs w:val="20"/>
        </w:rPr>
        <w:t>,</w:t>
      </w:r>
      <w:r w:rsidR="00E940B0" w:rsidRPr="00D20781">
        <w:rPr>
          <w:rFonts w:ascii="Verdana" w:hAnsi="Verdana"/>
          <w:sz w:val="20"/>
          <w:szCs w:val="20"/>
        </w:rPr>
        <w:t xml:space="preserve"> </w:t>
      </w:r>
    </w:p>
    <w:p w14:paraId="310C7989" w14:textId="77777777" w:rsidR="00B75F80" w:rsidRPr="00D20781" w:rsidRDefault="00B75F80" w:rsidP="00B328ED">
      <w:pPr>
        <w:pStyle w:val="Akapitzlist"/>
        <w:spacing w:line="276" w:lineRule="auto"/>
        <w:ind w:left="1080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- </w:t>
      </w:r>
      <w:r w:rsidR="00E940B0" w:rsidRPr="00D20781">
        <w:rPr>
          <w:rFonts w:ascii="Verdana" w:hAnsi="Verdana"/>
          <w:sz w:val="20"/>
          <w:szCs w:val="20"/>
        </w:rPr>
        <w:t>zapis której części zamówienia (lokalizacji) dot. wizja lokalna</w:t>
      </w:r>
      <w:r w:rsidRPr="00D20781">
        <w:rPr>
          <w:rFonts w:ascii="Verdana" w:hAnsi="Verdana"/>
          <w:sz w:val="20"/>
          <w:szCs w:val="20"/>
        </w:rPr>
        <w:t>,</w:t>
      </w:r>
    </w:p>
    <w:p w14:paraId="469F570F" w14:textId="77777777" w:rsidR="00E940B0" w:rsidRPr="00D20781" w:rsidRDefault="00B75F80" w:rsidP="00B328ED">
      <w:pPr>
        <w:pStyle w:val="Akapitzlist"/>
        <w:spacing w:line="276" w:lineRule="auto"/>
        <w:ind w:left="1080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- </w:t>
      </w:r>
      <w:r w:rsidR="00E940B0" w:rsidRPr="00D20781">
        <w:rPr>
          <w:rFonts w:ascii="Verdana" w:hAnsi="Verdana"/>
          <w:sz w:val="20"/>
          <w:szCs w:val="20"/>
        </w:rPr>
        <w:t xml:space="preserve">proponowany termin jej przeprowadzenia. </w:t>
      </w:r>
    </w:p>
    <w:p w14:paraId="69DBAF91" w14:textId="77777777" w:rsidR="007F1264" w:rsidRPr="00D20781" w:rsidRDefault="00E940B0" w:rsidP="00FF3BD9">
      <w:pPr>
        <w:pStyle w:val="Akapitzlist"/>
        <w:spacing w:line="276" w:lineRule="auto"/>
        <w:ind w:left="1080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Wnioski należy kierować drogą elektroniczną na adres e-mailowy:</w:t>
      </w:r>
    </w:p>
    <w:p w14:paraId="2BEB34B4" w14:textId="4A18B376" w:rsidR="00B75F80" w:rsidRPr="00406EA4" w:rsidRDefault="008B166F" w:rsidP="00FF3BD9">
      <w:pPr>
        <w:pStyle w:val="Akapitzlist"/>
        <w:spacing w:line="276" w:lineRule="auto"/>
        <w:ind w:left="1080"/>
        <w:jc w:val="both"/>
        <w:rPr>
          <w:rFonts w:ascii="Verdana" w:hAnsi="Verdana"/>
          <w:iCs/>
          <w:sz w:val="20"/>
          <w:szCs w:val="20"/>
        </w:rPr>
      </w:pPr>
      <w:hyperlink r:id="rId14" w:history="1">
        <w:r w:rsidR="004730B0" w:rsidRPr="00847548">
          <w:rPr>
            <w:rStyle w:val="Hipercze"/>
            <w:rFonts w:ascii="Verdana" w:hAnsi="Verdana"/>
            <w:iCs/>
            <w:sz w:val="20"/>
            <w:szCs w:val="20"/>
          </w:rPr>
          <w:t>sekretariatlublin@gddkia.gov.pl</w:t>
        </w:r>
      </w:hyperlink>
      <w:r w:rsidR="00E940B0" w:rsidRPr="00406EA4">
        <w:rPr>
          <w:rFonts w:ascii="Verdana" w:hAnsi="Verdana"/>
          <w:iCs/>
          <w:sz w:val="20"/>
          <w:szCs w:val="20"/>
        </w:rPr>
        <w:t xml:space="preserve">. </w:t>
      </w:r>
    </w:p>
    <w:p w14:paraId="7951ADDC" w14:textId="77777777" w:rsidR="00430F80" w:rsidRPr="00D20781" w:rsidRDefault="00430F80" w:rsidP="00D6745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Wykonawca samodzielnie uzyska ewentualne pozwolenia o ile będą wymagane </w:t>
      </w:r>
      <w:r w:rsidR="004405E8" w:rsidRPr="00D20781">
        <w:rPr>
          <w:rFonts w:ascii="Verdana" w:hAnsi="Verdana"/>
          <w:sz w:val="20"/>
          <w:szCs w:val="20"/>
        </w:rPr>
        <w:br/>
      </w:r>
      <w:r w:rsidRPr="00D20781">
        <w:rPr>
          <w:rFonts w:ascii="Verdana" w:hAnsi="Verdana"/>
          <w:sz w:val="20"/>
          <w:szCs w:val="20"/>
        </w:rPr>
        <w:t>oraz dokona niezbędnych ustaleń technicznych w celu podłączenia łącz</w:t>
      </w:r>
      <w:r w:rsidR="007F1264" w:rsidRPr="00D20781">
        <w:rPr>
          <w:rFonts w:ascii="Verdana" w:hAnsi="Verdana"/>
          <w:sz w:val="20"/>
          <w:szCs w:val="20"/>
        </w:rPr>
        <w:t>a</w:t>
      </w:r>
      <w:r w:rsidRPr="00D20781">
        <w:rPr>
          <w:rFonts w:ascii="Verdana" w:hAnsi="Verdana"/>
          <w:sz w:val="20"/>
          <w:szCs w:val="20"/>
        </w:rPr>
        <w:t>.</w:t>
      </w:r>
    </w:p>
    <w:p w14:paraId="4D87D445" w14:textId="44D59B91" w:rsidR="00C2212C" w:rsidRDefault="00C2212C" w:rsidP="00B328ED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</w:p>
    <w:p w14:paraId="51BDED54" w14:textId="7E469FAE" w:rsidR="003C3BDB" w:rsidRDefault="003C3BDB" w:rsidP="00B328ED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</w:p>
    <w:p w14:paraId="7668D330" w14:textId="2E7AD7BE" w:rsidR="003C3BDB" w:rsidRDefault="003C3BDB" w:rsidP="00B328ED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</w:p>
    <w:p w14:paraId="39B35EE1" w14:textId="314BA2D3" w:rsidR="003C3BDB" w:rsidRDefault="003C3BDB" w:rsidP="00B328ED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</w:p>
    <w:p w14:paraId="3DB23E43" w14:textId="7A0B605C" w:rsidR="003C3BDB" w:rsidRDefault="003C3BDB" w:rsidP="00B328ED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</w:p>
    <w:p w14:paraId="217CA954" w14:textId="4678B164" w:rsidR="003C3BDB" w:rsidRDefault="003C3BDB" w:rsidP="00B328ED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</w:p>
    <w:p w14:paraId="1F3A13CF" w14:textId="1216B4CF" w:rsidR="003C3BDB" w:rsidRDefault="003C3BDB" w:rsidP="00B328ED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</w:p>
    <w:p w14:paraId="0C231D0E" w14:textId="3A1E49E0" w:rsidR="003C3BDB" w:rsidRDefault="003C3BDB" w:rsidP="00B328ED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</w:p>
    <w:p w14:paraId="3704DB29" w14:textId="77777777" w:rsidR="003C3BDB" w:rsidRPr="00D20781" w:rsidRDefault="003C3BDB" w:rsidP="00B328ED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</w:p>
    <w:p w14:paraId="6EE744F0" w14:textId="77777777" w:rsidR="005D6F82" w:rsidRPr="00D20781" w:rsidRDefault="005D6F82" w:rsidP="00D6745D">
      <w:pPr>
        <w:pStyle w:val="pkt"/>
        <w:numPr>
          <w:ilvl w:val="0"/>
          <w:numId w:val="16"/>
        </w:numPr>
        <w:spacing w:before="0" w:after="0" w:line="276" w:lineRule="auto"/>
        <w:rPr>
          <w:rFonts w:ascii="Verdana" w:hAnsi="Verdana" w:cstheme="minorHAnsi"/>
          <w:b/>
          <w:sz w:val="20"/>
        </w:rPr>
      </w:pPr>
      <w:r w:rsidRPr="00D20781">
        <w:rPr>
          <w:rFonts w:ascii="Verdana" w:hAnsi="Verdana" w:cstheme="minorHAnsi"/>
          <w:b/>
          <w:sz w:val="20"/>
        </w:rPr>
        <w:lastRenderedPageBreak/>
        <w:t>Gwarancja SLA:</w:t>
      </w:r>
    </w:p>
    <w:p w14:paraId="394C9E47" w14:textId="77777777" w:rsidR="002F0055" w:rsidRPr="00D20781" w:rsidRDefault="002F0055" w:rsidP="00D6745D">
      <w:pPr>
        <w:pStyle w:val="pkt"/>
        <w:spacing w:before="0" w:after="0" w:line="276" w:lineRule="auto"/>
        <w:ind w:left="0" w:firstLine="360"/>
        <w:rPr>
          <w:rFonts w:ascii="Verdana" w:hAnsi="Verdana"/>
          <w:sz w:val="20"/>
        </w:rPr>
      </w:pPr>
    </w:p>
    <w:p w14:paraId="4B60E3A2" w14:textId="61B45D8D" w:rsidR="00C2271B" w:rsidRPr="003C3BDB" w:rsidRDefault="005018E0" w:rsidP="0025291E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Gwarantowany </w:t>
      </w:r>
      <w:r w:rsidR="00C2271B" w:rsidRPr="00D20781">
        <w:rPr>
          <w:rFonts w:ascii="Verdana" w:hAnsi="Verdana"/>
          <w:sz w:val="20"/>
          <w:szCs w:val="20"/>
        </w:rPr>
        <w:t xml:space="preserve">czas dostępności usługi w miesiącu powinien być na poziomie </w:t>
      </w:r>
      <w:r w:rsidR="004405E8" w:rsidRPr="00D20781">
        <w:rPr>
          <w:rFonts w:ascii="Verdana" w:hAnsi="Verdana"/>
          <w:sz w:val="20"/>
          <w:szCs w:val="20"/>
        </w:rPr>
        <w:br/>
      </w:r>
      <w:r w:rsidR="00C2271B" w:rsidRPr="00D20781">
        <w:rPr>
          <w:rFonts w:ascii="Verdana" w:hAnsi="Verdana"/>
          <w:sz w:val="20"/>
          <w:szCs w:val="20"/>
        </w:rPr>
        <w:t>nie mniejszym niż 9</w:t>
      </w:r>
      <w:r w:rsidR="003C3BDB">
        <w:rPr>
          <w:rFonts w:ascii="Verdana" w:hAnsi="Verdana"/>
          <w:sz w:val="20"/>
          <w:szCs w:val="20"/>
        </w:rPr>
        <w:t>7</w:t>
      </w:r>
      <w:r w:rsidR="00C2271B" w:rsidRPr="00D20781">
        <w:rPr>
          <w:rFonts w:ascii="Verdana" w:hAnsi="Verdana"/>
          <w:sz w:val="20"/>
          <w:szCs w:val="20"/>
        </w:rPr>
        <w:t>,</w:t>
      </w:r>
      <w:r w:rsidR="003C3BDB">
        <w:rPr>
          <w:rFonts w:ascii="Verdana" w:hAnsi="Verdana"/>
          <w:sz w:val="20"/>
          <w:szCs w:val="20"/>
        </w:rPr>
        <w:t>5</w:t>
      </w:r>
      <w:r w:rsidR="00C2271B" w:rsidRPr="00D20781">
        <w:rPr>
          <w:rFonts w:ascii="Verdana" w:hAnsi="Verdana"/>
          <w:sz w:val="20"/>
          <w:szCs w:val="20"/>
        </w:rPr>
        <w:t xml:space="preserve"> % co  oznacza,  że  maksymalny łączny  czas  wszystkich  awar</w:t>
      </w:r>
      <w:r w:rsidR="00B328ED" w:rsidRPr="00D20781">
        <w:rPr>
          <w:rFonts w:ascii="Verdana" w:hAnsi="Verdana"/>
          <w:sz w:val="20"/>
          <w:szCs w:val="20"/>
        </w:rPr>
        <w:t>ii</w:t>
      </w:r>
      <w:r w:rsidR="004405E8" w:rsidRPr="00D20781">
        <w:rPr>
          <w:rFonts w:ascii="Verdana" w:hAnsi="Verdana"/>
          <w:sz w:val="20"/>
          <w:szCs w:val="20"/>
        </w:rPr>
        <w:t xml:space="preserve"> </w:t>
      </w:r>
      <w:r w:rsidR="00C2271B" w:rsidRPr="00D20781">
        <w:rPr>
          <w:rFonts w:ascii="Verdana" w:hAnsi="Verdana"/>
          <w:sz w:val="20"/>
          <w:szCs w:val="20"/>
        </w:rPr>
        <w:t xml:space="preserve">w  danym okresie abonamentowym (miesiącu) nie może przekroczyć </w:t>
      </w:r>
      <w:r w:rsidR="003C3BDB">
        <w:rPr>
          <w:rFonts w:ascii="Verdana" w:hAnsi="Verdana"/>
          <w:b/>
          <w:sz w:val="20"/>
          <w:szCs w:val="20"/>
        </w:rPr>
        <w:t>18</w:t>
      </w:r>
      <w:r w:rsidR="00C2271B" w:rsidRPr="00D20781">
        <w:rPr>
          <w:rFonts w:ascii="Verdana" w:hAnsi="Verdana"/>
          <w:b/>
          <w:sz w:val="20"/>
          <w:szCs w:val="20"/>
        </w:rPr>
        <w:t xml:space="preserve"> godzin.</w:t>
      </w:r>
    </w:p>
    <w:p w14:paraId="6ECC87C7" w14:textId="77777777" w:rsidR="003C3BDB" w:rsidRDefault="003C3BDB" w:rsidP="003C3BDB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</w:p>
    <w:p w14:paraId="454B2789" w14:textId="505883FE" w:rsidR="003C3BDB" w:rsidRDefault="003C3BDB" w:rsidP="003C3BDB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Zgodnie z wartością SLA wyliczoną na stronach:</w:t>
      </w:r>
    </w:p>
    <w:p w14:paraId="6F388124" w14:textId="25EA3597" w:rsidR="003C3BDB" w:rsidRDefault="003C3BDB" w:rsidP="003C3BDB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  <w:hyperlink r:id="rId15" w:history="1">
        <w:r w:rsidRPr="00DF1146">
          <w:rPr>
            <w:rStyle w:val="Hipercze"/>
            <w:rFonts w:ascii="Verdana" w:hAnsi="Verdana"/>
            <w:sz w:val="20"/>
            <w:szCs w:val="20"/>
          </w:rPr>
          <w:t>https://www.site24x7.com/tools/sla-uptime.html</w:t>
        </w:r>
      </w:hyperlink>
    </w:p>
    <w:p w14:paraId="65BF4221" w14:textId="0BDB0B41" w:rsidR="003C3BDB" w:rsidRDefault="003C3BDB" w:rsidP="003C3BDB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  <w:hyperlink r:id="rId16" w:history="1">
        <w:r w:rsidRPr="00DF1146">
          <w:rPr>
            <w:rStyle w:val="Hipercze"/>
            <w:rFonts w:ascii="Verdana" w:hAnsi="Verdana"/>
            <w:sz w:val="20"/>
            <w:szCs w:val="20"/>
          </w:rPr>
          <w:t>https://www.openstatus.dev/play/uptime-sla</w:t>
        </w:r>
      </w:hyperlink>
      <w:r>
        <w:rPr>
          <w:rFonts w:ascii="Verdana" w:hAnsi="Verdana"/>
          <w:sz w:val="20"/>
          <w:szCs w:val="20"/>
        </w:rPr>
        <w:br/>
      </w:r>
      <w:hyperlink r:id="rId17" w:history="1">
        <w:r w:rsidRPr="00B75271">
          <w:rPr>
            <w:rStyle w:val="Hipercze"/>
            <w:rFonts w:ascii="Verdana" w:hAnsi="Verdana"/>
            <w:sz w:val="20"/>
            <w:szCs w:val="20"/>
          </w:rPr>
          <w:t>https://uptimeeye.com/tools/sla-calculator?mode=sla-to-downtime&amp;sla=97.50</w:t>
        </w:r>
      </w:hyperlink>
      <w:r>
        <w:rPr>
          <w:rFonts w:ascii="Verdana" w:hAnsi="Verdana"/>
          <w:sz w:val="20"/>
          <w:szCs w:val="20"/>
        </w:rPr>
        <w:t xml:space="preserve">   </w:t>
      </w:r>
    </w:p>
    <w:p w14:paraId="2C1C30A4" w14:textId="77777777" w:rsidR="003C3BDB" w:rsidRPr="003C3BDB" w:rsidRDefault="003C3BDB" w:rsidP="003C3BDB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A97D3AF" w14:textId="3933DD04" w:rsidR="00840947" w:rsidRPr="00D20781" w:rsidRDefault="00840947" w:rsidP="00D6745D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Czas reakcji na awarię </w:t>
      </w:r>
      <w:r w:rsidRPr="00D20781">
        <w:rPr>
          <w:rFonts w:ascii="Verdana" w:hAnsi="Verdana"/>
          <w:b/>
          <w:sz w:val="20"/>
          <w:szCs w:val="20"/>
        </w:rPr>
        <w:t xml:space="preserve">nie </w:t>
      </w:r>
      <w:r w:rsidR="008D2A68" w:rsidRPr="00D20781">
        <w:rPr>
          <w:rFonts w:ascii="Verdana" w:hAnsi="Verdana"/>
          <w:b/>
          <w:sz w:val="20"/>
          <w:szCs w:val="20"/>
        </w:rPr>
        <w:t xml:space="preserve">będzie </w:t>
      </w:r>
      <w:r w:rsidRPr="00D20781">
        <w:rPr>
          <w:rFonts w:ascii="Verdana" w:hAnsi="Verdana"/>
          <w:b/>
          <w:sz w:val="20"/>
          <w:szCs w:val="20"/>
        </w:rPr>
        <w:t xml:space="preserve">dłuższy niż </w:t>
      </w:r>
      <w:r w:rsidR="0025291E">
        <w:rPr>
          <w:rFonts w:ascii="Verdana" w:hAnsi="Verdana"/>
          <w:b/>
          <w:sz w:val="20"/>
          <w:szCs w:val="20"/>
        </w:rPr>
        <w:t>4</w:t>
      </w:r>
      <w:r w:rsidR="004D17D3" w:rsidRPr="00D20781">
        <w:rPr>
          <w:rFonts w:ascii="Verdana" w:hAnsi="Verdana"/>
          <w:b/>
          <w:sz w:val="20"/>
          <w:szCs w:val="20"/>
        </w:rPr>
        <w:t xml:space="preserve"> </w:t>
      </w:r>
      <w:r w:rsidRPr="00D20781">
        <w:rPr>
          <w:rFonts w:ascii="Verdana" w:hAnsi="Verdana"/>
          <w:b/>
          <w:sz w:val="20"/>
          <w:szCs w:val="20"/>
        </w:rPr>
        <w:t>godzin</w:t>
      </w:r>
      <w:r w:rsidR="0025291E">
        <w:rPr>
          <w:rFonts w:ascii="Verdana" w:hAnsi="Verdana"/>
          <w:b/>
          <w:sz w:val="20"/>
          <w:szCs w:val="20"/>
        </w:rPr>
        <w:t>y</w:t>
      </w:r>
      <w:r w:rsidRPr="00D20781">
        <w:rPr>
          <w:rFonts w:ascii="Verdana" w:hAnsi="Verdana"/>
          <w:sz w:val="20"/>
          <w:szCs w:val="20"/>
        </w:rPr>
        <w:t>;</w:t>
      </w:r>
    </w:p>
    <w:p w14:paraId="1DA09B78" w14:textId="0D9A01DD" w:rsidR="00840947" w:rsidRPr="00D20781" w:rsidRDefault="00840947" w:rsidP="00840947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Czas reakcji – w przypadku, gdy Zamawiający wykryje awarię</w:t>
      </w:r>
      <w:r w:rsidR="008D2A68" w:rsidRPr="00D20781">
        <w:rPr>
          <w:rFonts w:ascii="Verdana" w:hAnsi="Verdana"/>
          <w:sz w:val="20"/>
          <w:szCs w:val="20"/>
        </w:rPr>
        <w:t xml:space="preserve"> jest to </w:t>
      </w:r>
      <w:r w:rsidRPr="00D20781">
        <w:rPr>
          <w:rFonts w:ascii="Verdana" w:hAnsi="Verdana"/>
          <w:sz w:val="20"/>
          <w:szCs w:val="20"/>
        </w:rPr>
        <w:t xml:space="preserve">odstęp czasu pomiędzy zgłoszeniem awarii  przez  uprawnionego  przedstawiciela  Zamawiającego  </w:t>
      </w:r>
      <w:r w:rsidR="00502830" w:rsidRPr="00D20781">
        <w:rPr>
          <w:rFonts w:ascii="Verdana" w:hAnsi="Verdana"/>
          <w:sz w:val="20"/>
          <w:szCs w:val="20"/>
        </w:rPr>
        <w:br/>
      </w:r>
      <w:r w:rsidRPr="00D20781">
        <w:rPr>
          <w:rFonts w:ascii="Verdana" w:hAnsi="Verdana"/>
          <w:sz w:val="20"/>
          <w:szCs w:val="20"/>
        </w:rPr>
        <w:t xml:space="preserve">a  potwierdzaniem otrzymania </w:t>
      </w:r>
      <w:r w:rsidR="005D6BFF">
        <w:rPr>
          <w:rFonts w:ascii="Verdana" w:hAnsi="Verdana"/>
          <w:sz w:val="20"/>
          <w:szCs w:val="20"/>
        </w:rPr>
        <w:t xml:space="preserve">zgłoszenia </w:t>
      </w:r>
      <w:r w:rsidRPr="00D20781">
        <w:rPr>
          <w:rFonts w:ascii="Verdana" w:hAnsi="Verdana"/>
          <w:sz w:val="20"/>
          <w:szCs w:val="20"/>
        </w:rPr>
        <w:t>przez  przedstawiciela Wykonawcy.</w:t>
      </w:r>
    </w:p>
    <w:p w14:paraId="35791B98" w14:textId="7AE18CB6" w:rsidR="008D2A68" w:rsidRPr="00D20781" w:rsidRDefault="008D2A68" w:rsidP="00D6745D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Za  moment  </w:t>
      </w:r>
      <w:r w:rsidR="005D6BFF" w:rsidRPr="00D20781">
        <w:rPr>
          <w:rFonts w:ascii="Verdana" w:hAnsi="Verdana"/>
          <w:sz w:val="20"/>
          <w:szCs w:val="20"/>
        </w:rPr>
        <w:t>potwierdzani</w:t>
      </w:r>
      <w:r w:rsidR="005D6BFF">
        <w:rPr>
          <w:rFonts w:ascii="Verdana" w:hAnsi="Verdana"/>
          <w:sz w:val="20"/>
          <w:szCs w:val="20"/>
        </w:rPr>
        <w:t>a</w:t>
      </w:r>
      <w:r w:rsidR="005D6BFF" w:rsidRPr="00D20781">
        <w:rPr>
          <w:rFonts w:ascii="Verdana" w:hAnsi="Verdana"/>
          <w:sz w:val="20"/>
          <w:szCs w:val="20"/>
        </w:rPr>
        <w:t xml:space="preserve"> otrzymania </w:t>
      </w:r>
      <w:r w:rsidR="005D6BFF">
        <w:rPr>
          <w:rFonts w:ascii="Verdana" w:hAnsi="Verdana"/>
          <w:sz w:val="20"/>
          <w:szCs w:val="20"/>
        </w:rPr>
        <w:t xml:space="preserve">zgłoszenia </w:t>
      </w:r>
      <w:r w:rsidR="005D6BFF" w:rsidRPr="00D20781">
        <w:rPr>
          <w:rFonts w:ascii="Verdana" w:hAnsi="Verdana"/>
          <w:sz w:val="20"/>
          <w:szCs w:val="20"/>
        </w:rPr>
        <w:t>przez  przedstawiciela Wykonawcy</w:t>
      </w:r>
      <w:r w:rsidR="005D6BFF">
        <w:rPr>
          <w:rFonts w:ascii="Verdana" w:hAnsi="Verdana"/>
          <w:sz w:val="20"/>
          <w:szCs w:val="20"/>
        </w:rPr>
        <w:t xml:space="preserve"> uważa się mail wysłany do Zamawiającego z treścią potwierdzającą otrzymanie zgłoszenia i </w:t>
      </w:r>
      <w:r w:rsidR="00BD57BC">
        <w:rPr>
          <w:rFonts w:ascii="Verdana" w:hAnsi="Verdana"/>
          <w:sz w:val="20"/>
          <w:szCs w:val="20"/>
        </w:rPr>
        <w:t xml:space="preserve">przystąpienie do działań </w:t>
      </w:r>
      <w:r w:rsidR="005D6BFF">
        <w:rPr>
          <w:rFonts w:ascii="Verdana" w:hAnsi="Verdana"/>
          <w:sz w:val="20"/>
          <w:szCs w:val="20"/>
        </w:rPr>
        <w:t>mających na celu usunięci</w:t>
      </w:r>
      <w:r w:rsidR="00BD57BC">
        <w:rPr>
          <w:rFonts w:ascii="Verdana" w:hAnsi="Verdana"/>
          <w:sz w:val="20"/>
          <w:szCs w:val="20"/>
        </w:rPr>
        <w:t>e</w:t>
      </w:r>
      <w:r w:rsidR="005D6BFF">
        <w:rPr>
          <w:rFonts w:ascii="Verdana" w:hAnsi="Verdana"/>
          <w:sz w:val="20"/>
          <w:szCs w:val="20"/>
        </w:rPr>
        <w:t xml:space="preserve"> </w:t>
      </w:r>
      <w:r w:rsidR="00BD57BC">
        <w:rPr>
          <w:rFonts w:ascii="Verdana" w:hAnsi="Verdana"/>
          <w:sz w:val="20"/>
          <w:szCs w:val="20"/>
        </w:rPr>
        <w:t xml:space="preserve">zgłoszonej </w:t>
      </w:r>
      <w:r w:rsidR="005D6BFF">
        <w:rPr>
          <w:rFonts w:ascii="Verdana" w:hAnsi="Verdana"/>
          <w:sz w:val="20"/>
          <w:szCs w:val="20"/>
        </w:rPr>
        <w:t xml:space="preserve">awarii. </w:t>
      </w:r>
    </w:p>
    <w:p w14:paraId="02245743" w14:textId="16021461" w:rsidR="00E62EFA" w:rsidRPr="00D20781" w:rsidRDefault="00E62EFA" w:rsidP="00D6745D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W przypadku</w:t>
      </w:r>
      <w:r w:rsidR="005D6BFF">
        <w:rPr>
          <w:rFonts w:ascii="Verdana" w:hAnsi="Verdana"/>
          <w:sz w:val="20"/>
          <w:szCs w:val="20"/>
        </w:rPr>
        <w:t>,</w:t>
      </w:r>
      <w:r w:rsidRPr="00D20781">
        <w:rPr>
          <w:rFonts w:ascii="Verdana" w:hAnsi="Verdana"/>
          <w:sz w:val="20"/>
          <w:szCs w:val="20"/>
        </w:rPr>
        <w:t xml:space="preserve">  gdy  Wykonawca  wykryje awarię jest  zobowiązany  </w:t>
      </w:r>
      <w:r w:rsidRPr="00D20781">
        <w:rPr>
          <w:rFonts w:ascii="Verdana" w:hAnsi="Verdana"/>
          <w:sz w:val="20"/>
          <w:szCs w:val="20"/>
        </w:rPr>
        <w:br/>
        <w:t>do natychmiastowego poinformowania uprawnionego przedstawiciela  Zamawiającego o jej wystąpieniu poprzez wysłanie mail’a</w:t>
      </w:r>
      <w:r w:rsidR="005D6BFF">
        <w:rPr>
          <w:rFonts w:ascii="Verdana" w:hAnsi="Verdana"/>
          <w:sz w:val="20"/>
          <w:szCs w:val="20"/>
        </w:rPr>
        <w:t>, jednocześnie potwierdzając</w:t>
      </w:r>
      <w:r w:rsidR="00BD57BC">
        <w:rPr>
          <w:rFonts w:ascii="Verdana" w:hAnsi="Verdana"/>
          <w:sz w:val="20"/>
          <w:szCs w:val="20"/>
        </w:rPr>
        <w:t xml:space="preserve"> przystąpienie do działań mających na celu usunięcie wykrytej awarii.</w:t>
      </w:r>
    </w:p>
    <w:p w14:paraId="47344BEE" w14:textId="038DAC1C" w:rsidR="00E62EFA" w:rsidRPr="00D20781" w:rsidRDefault="00840947" w:rsidP="00D6745D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Za  moment  zgłoszenia  oraz  początek  biegu  czasu  trwania  awarii uważa się  moment wysłania maila o awarii </w:t>
      </w:r>
      <w:r w:rsidR="008D2A68" w:rsidRPr="00D20781">
        <w:rPr>
          <w:rFonts w:ascii="Verdana" w:hAnsi="Verdana"/>
          <w:sz w:val="20"/>
          <w:szCs w:val="20"/>
        </w:rPr>
        <w:t xml:space="preserve">przez </w:t>
      </w:r>
      <w:r w:rsidR="00E62EFA" w:rsidRPr="00D20781">
        <w:rPr>
          <w:rFonts w:ascii="Verdana" w:hAnsi="Verdana"/>
          <w:sz w:val="20"/>
          <w:szCs w:val="20"/>
        </w:rPr>
        <w:t xml:space="preserve">Zamawiającego lub Wykonawcę </w:t>
      </w:r>
      <w:r w:rsidR="00E62EFA" w:rsidRPr="00D20781">
        <w:rPr>
          <w:rFonts w:ascii="Verdana" w:hAnsi="Verdana"/>
          <w:sz w:val="20"/>
          <w:szCs w:val="20"/>
        </w:rPr>
        <w:br/>
        <w:t xml:space="preserve">(pkt. </w:t>
      </w:r>
      <w:r w:rsidR="003C3BDB">
        <w:rPr>
          <w:rFonts w:ascii="Verdana" w:hAnsi="Verdana"/>
          <w:sz w:val="20"/>
          <w:szCs w:val="20"/>
        </w:rPr>
        <w:t>2</w:t>
      </w:r>
      <w:r w:rsidR="00E62EFA" w:rsidRPr="00D20781">
        <w:rPr>
          <w:rFonts w:ascii="Verdana" w:hAnsi="Verdana"/>
          <w:sz w:val="20"/>
          <w:szCs w:val="20"/>
        </w:rPr>
        <w:t>.</w:t>
      </w:r>
      <w:r w:rsidR="005D6BFF">
        <w:rPr>
          <w:rFonts w:ascii="Verdana" w:hAnsi="Verdana"/>
          <w:sz w:val="20"/>
          <w:szCs w:val="20"/>
        </w:rPr>
        <w:t xml:space="preserve">1. i </w:t>
      </w:r>
      <w:r w:rsidR="003C3BDB">
        <w:rPr>
          <w:rFonts w:ascii="Verdana" w:hAnsi="Verdana"/>
          <w:sz w:val="20"/>
          <w:szCs w:val="20"/>
        </w:rPr>
        <w:t>2</w:t>
      </w:r>
      <w:r w:rsidR="005D6BFF">
        <w:rPr>
          <w:rFonts w:ascii="Verdana" w:hAnsi="Verdana"/>
          <w:sz w:val="20"/>
          <w:szCs w:val="20"/>
        </w:rPr>
        <w:t>.2.</w:t>
      </w:r>
      <w:r w:rsidR="00E62EFA" w:rsidRPr="00D20781">
        <w:rPr>
          <w:rFonts w:ascii="Verdana" w:hAnsi="Verdana"/>
          <w:sz w:val="20"/>
          <w:szCs w:val="20"/>
        </w:rPr>
        <w:t>).</w:t>
      </w:r>
    </w:p>
    <w:p w14:paraId="3C51B1D8" w14:textId="279BD932" w:rsidR="00A87BF0" w:rsidRPr="00D20781" w:rsidRDefault="008C66A2" w:rsidP="00D6745D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Czas </w:t>
      </w:r>
      <w:r w:rsidR="00A87BF0" w:rsidRPr="00D20781">
        <w:rPr>
          <w:rFonts w:ascii="Verdana" w:hAnsi="Verdana"/>
          <w:sz w:val="20"/>
          <w:szCs w:val="20"/>
        </w:rPr>
        <w:t>usunięcia awar</w:t>
      </w:r>
      <w:r w:rsidR="00B328ED" w:rsidRPr="00D20781">
        <w:rPr>
          <w:rFonts w:ascii="Verdana" w:hAnsi="Verdana"/>
          <w:sz w:val="20"/>
          <w:szCs w:val="20"/>
        </w:rPr>
        <w:t>ii</w:t>
      </w:r>
      <w:r w:rsidR="00A87BF0" w:rsidRPr="00D20781">
        <w:rPr>
          <w:rFonts w:ascii="Verdana" w:hAnsi="Verdana"/>
          <w:sz w:val="20"/>
          <w:szCs w:val="20"/>
        </w:rPr>
        <w:t xml:space="preserve"> </w:t>
      </w:r>
      <w:r w:rsidR="00A87BF0" w:rsidRPr="00D20781">
        <w:rPr>
          <w:rFonts w:ascii="Verdana" w:hAnsi="Verdana"/>
          <w:b/>
          <w:sz w:val="20"/>
          <w:szCs w:val="20"/>
        </w:rPr>
        <w:t xml:space="preserve">nie </w:t>
      </w:r>
      <w:r w:rsidR="00E62EFA" w:rsidRPr="00D20781">
        <w:rPr>
          <w:rFonts w:ascii="Verdana" w:hAnsi="Verdana"/>
          <w:b/>
          <w:sz w:val="20"/>
          <w:szCs w:val="20"/>
        </w:rPr>
        <w:t xml:space="preserve">może być </w:t>
      </w:r>
      <w:r w:rsidR="00A87BF0" w:rsidRPr="00D20781">
        <w:rPr>
          <w:rFonts w:ascii="Verdana" w:hAnsi="Verdana"/>
          <w:b/>
          <w:sz w:val="20"/>
          <w:szCs w:val="20"/>
        </w:rPr>
        <w:t xml:space="preserve">dłuższy niż </w:t>
      </w:r>
      <w:r w:rsidR="005D6BFF">
        <w:rPr>
          <w:rFonts w:ascii="Verdana" w:hAnsi="Verdana"/>
          <w:b/>
          <w:sz w:val="20"/>
          <w:szCs w:val="20"/>
        </w:rPr>
        <w:t>24</w:t>
      </w:r>
      <w:r w:rsidR="00716360" w:rsidRPr="00D20781">
        <w:rPr>
          <w:rFonts w:ascii="Verdana" w:hAnsi="Verdana"/>
          <w:b/>
          <w:sz w:val="20"/>
          <w:szCs w:val="20"/>
        </w:rPr>
        <w:t xml:space="preserve"> </w:t>
      </w:r>
      <w:r w:rsidR="00A87BF0" w:rsidRPr="00D20781">
        <w:rPr>
          <w:rFonts w:ascii="Verdana" w:hAnsi="Verdana"/>
          <w:b/>
          <w:sz w:val="20"/>
          <w:szCs w:val="20"/>
        </w:rPr>
        <w:t>godzin</w:t>
      </w:r>
      <w:r w:rsidR="005D6BFF">
        <w:rPr>
          <w:rFonts w:ascii="Verdana" w:hAnsi="Verdana"/>
          <w:b/>
          <w:sz w:val="20"/>
          <w:szCs w:val="20"/>
        </w:rPr>
        <w:t>y</w:t>
      </w:r>
      <w:r w:rsidR="00A87BF0" w:rsidRPr="00D20781">
        <w:rPr>
          <w:rFonts w:ascii="Verdana" w:hAnsi="Verdana"/>
          <w:sz w:val="20"/>
          <w:szCs w:val="20"/>
        </w:rPr>
        <w:t xml:space="preserve"> </w:t>
      </w:r>
      <w:r w:rsidR="00E62EFA" w:rsidRPr="00D20781">
        <w:rPr>
          <w:rFonts w:ascii="Verdana" w:hAnsi="Verdana"/>
          <w:sz w:val="20"/>
          <w:szCs w:val="20"/>
        </w:rPr>
        <w:t xml:space="preserve">licząc </w:t>
      </w:r>
      <w:r w:rsidR="00EF5136" w:rsidRPr="00D20781">
        <w:rPr>
          <w:rFonts w:ascii="Verdana" w:hAnsi="Verdana"/>
          <w:sz w:val="20"/>
          <w:szCs w:val="20"/>
        </w:rPr>
        <w:t xml:space="preserve">od </w:t>
      </w:r>
      <w:r w:rsidR="00E62EFA" w:rsidRPr="00D20781">
        <w:rPr>
          <w:rFonts w:ascii="Verdana" w:hAnsi="Verdana"/>
          <w:sz w:val="20"/>
          <w:szCs w:val="20"/>
        </w:rPr>
        <w:t xml:space="preserve">momentu zgłoszenia (pkt. </w:t>
      </w:r>
      <w:r w:rsidR="003C3BDB">
        <w:rPr>
          <w:rFonts w:ascii="Verdana" w:hAnsi="Verdana"/>
          <w:sz w:val="20"/>
          <w:szCs w:val="20"/>
        </w:rPr>
        <w:t>3</w:t>
      </w:r>
      <w:r w:rsidR="00E62EFA" w:rsidRPr="00D20781">
        <w:rPr>
          <w:rFonts w:ascii="Verdana" w:hAnsi="Verdana"/>
          <w:sz w:val="20"/>
          <w:szCs w:val="20"/>
        </w:rPr>
        <w:t xml:space="preserve">). </w:t>
      </w:r>
    </w:p>
    <w:p w14:paraId="252087C8" w14:textId="77777777" w:rsidR="002F0055" w:rsidRPr="00D20781" w:rsidRDefault="002F0055" w:rsidP="00D6745D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Wykonawca zapewni Zamawiającemu serwis i obsługę łączy poprzez </w:t>
      </w:r>
      <w:r w:rsidR="00E62EFA" w:rsidRPr="00D20781">
        <w:rPr>
          <w:rFonts w:ascii="Verdana" w:hAnsi="Verdana"/>
          <w:sz w:val="20"/>
          <w:szCs w:val="20"/>
        </w:rPr>
        <w:t xml:space="preserve">tzw. </w:t>
      </w:r>
      <w:r w:rsidRPr="00D20781">
        <w:rPr>
          <w:rFonts w:ascii="Verdana" w:hAnsi="Verdana"/>
          <w:sz w:val="20"/>
          <w:szCs w:val="20"/>
        </w:rPr>
        <w:t>biuro zgłoszeń,</w:t>
      </w:r>
    </w:p>
    <w:p w14:paraId="6C05D51A" w14:textId="77777777" w:rsidR="002F0055" w:rsidRPr="00D20781" w:rsidRDefault="002F0055" w:rsidP="009835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          dostępne w trybie 24/7/365, to jest stale. Zgłoszenia będą przekazywane na otrzymany </w:t>
      </w:r>
    </w:p>
    <w:p w14:paraId="36CD314B" w14:textId="7F7DCA66" w:rsidR="002F0055" w:rsidRPr="00D20781" w:rsidRDefault="002F0055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          od Wykonawcy </w:t>
      </w:r>
      <w:r w:rsidR="00E62EFA" w:rsidRPr="00D20781">
        <w:rPr>
          <w:rFonts w:ascii="Verdana" w:hAnsi="Verdana"/>
          <w:sz w:val="20"/>
          <w:szCs w:val="20"/>
        </w:rPr>
        <w:t xml:space="preserve">adres </w:t>
      </w:r>
      <w:r w:rsidRPr="00D20781">
        <w:rPr>
          <w:rFonts w:ascii="Verdana" w:hAnsi="Verdana"/>
          <w:sz w:val="20"/>
          <w:szCs w:val="20"/>
        </w:rPr>
        <w:t>e-mail.</w:t>
      </w:r>
      <w:r w:rsidR="00E62EFA" w:rsidRPr="00D20781">
        <w:rPr>
          <w:rFonts w:ascii="Verdana" w:hAnsi="Verdana"/>
          <w:sz w:val="20"/>
          <w:szCs w:val="20"/>
        </w:rPr>
        <w:t xml:space="preserve"> </w:t>
      </w:r>
    </w:p>
    <w:p w14:paraId="78E8E4FB" w14:textId="68B4724F" w:rsidR="00DE09B8" w:rsidRPr="00D20781" w:rsidRDefault="00DE09B8" w:rsidP="00D6745D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Wszystkie zgłoszenia </w:t>
      </w:r>
      <w:r w:rsidR="00915FED">
        <w:rPr>
          <w:rFonts w:ascii="Verdana" w:hAnsi="Verdana"/>
          <w:sz w:val="20"/>
          <w:szCs w:val="20"/>
        </w:rPr>
        <w:t xml:space="preserve">o </w:t>
      </w:r>
      <w:r w:rsidR="00A05822" w:rsidRPr="00D20781">
        <w:rPr>
          <w:rFonts w:ascii="Verdana" w:hAnsi="Verdana"/>
          <w:sz w:val="20"/>
          <w:szCs w:val="20"/>
        </w:rPr>
        <w:t>awarii, uwagi co do należytego wykonania usługi oraz inne działania obu stron w zakresie przedmiotowego zamówienia</w:t>
      </w:r>
      <w:r w:rsidRPr="00D20781">
        <w:rPr>
          <w:rFonts w:ascii="Verdana" w:hAnsi="Verdana"/>
          <w:sz w:val="20"/>
          <w:szCs w:val="20"/>
        </w:rPr>
        <w:t xml:space="preserve"> mus</w:t>
      </w:r>
      <w:r w:rsidR="00A05822" w:rsidRPr="00D20781">
        <w:rPr>
          <w:rFonts w:ascii="Verdana" w:hAnsi="Verdana"/>
          <w:sz w:val="20"/>
          <w:szCs w:val="20"/>
        </w:rPr>
        <w:t>zą</w:t>
      </w:r>
      <w:r w:rsidRPr="00D20781">
        <w:rPr>
          <w:rFonts w:ascii="Verdana" w:hAnsi="Verdana"/>
          <w:sz w:val="20"/>
          <w:szCs w:val="20"/>
        </w:rPr>
        <w:t xml:space="preserve"> </w:t>
      </w:r>
      <w:r w:rsidR="00A05822" w:rsidRPr="00D20781">
        <w:rPr>
          <w:rFonts w:ascii="Verdana" w:hAnsi="Verdana"/>
          <w:sz w:val="20"/>
          <w:szCs w:val="20"/>
        </w:rPr>
        <w:t>być</w:t>
      </w:r>
      <w:r w:rsidRPr="00D20781">
        <w:rPr>
          <w:rFonts w:ascii="Verdana" w:hAnsi="Verdana"/>
          <w:sz w:val="20"/>
          <w:szCs w:val="20"/>
        </w:rPr>
        <w:t xml:space="preserve"> dokumentowan</w:t>
      </w:r>
      <w:r w:rsidR="00A05822" w:rsidRPr="00D20781">
        <w:rPr>
          <w:rFonts w:ascii="Verdana" w:hAnsi="Verdana"/>
          <w:sz w:val="20"/>
          <w:szCs w:val="20"/>
        </w:rPr>
        <w:t>e</w:t>
      </w:r>
      <w:r w:rsidR="00A05822" w:rsidRPr="00D20781">
        <w:rPr>
          <w:rFonts w:ascii="Verdana" w:hAnsi="Verdana"/>
          <w:sz w:val="20"/>
          <w:szCs w:val="20"/>
        </w:rPr>
        <w:br/>
        <w:t xml:space="preserve">np. w formie korespondencji </w:t>
      </w:r>
      <w:r w:rsidRPr="00D20781">
        <w:rPr>
          <w:rFonts w:ascii="Verdana" w:hAnsi="Verdana"/>
          <w:sz w:val="20"/>
          <w:szCs w:val="20"/>
        </w:rPr>
        <w:t>mailow</w:t>
      </w:r>
      <w:r w:rsidR="00A05822" w:rsidRPr="00D20781">
        <w:rPr>
          <w:rFonts w:ascii="Verdana" w:hAnsi="Verdana"/>
          <w:sz w:val="20"/>
          <w:szCs w:val="20"/>
        </w:rPr>
        <w:t xml:space="preserve">ej, </w:t>
      </w:r>
      <w:r w:rsidRPr="00D20781">
        <w:rPr>
          <w:rFonts w:ascii="Verdana" w:hAnsi="Verdana"/>
          <w:sz w:val="20"/>
          <w:szCs w:val="20"/>
        </w:rPr>
        <w:t>pismem</w:t>
      </w:r>
      <w:r w:rsidR="00A05822" w:rsidRPr="00D20781">
        <w:rPr>
          <w:rFonts w:ascii="Verdana" w:hAnsi="Verdana"/>
          <w:sz w:val="20"/>
          <w:szCs w:val="20"/>
        </w:rPr>
        <w:t xml:space="preserve"> lub w formie notatki  służbowej.</w:t>
      </w:r>
    </w:p>
    <w:p w14:paraId="19A5701D" w14:textId="77777777" w:rsidR="00B75F80" w:rsidRPr="00D20781" w:rsidRDefault="00B75F80" w:rsidP="009835C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ACAD6FB" w14:textId="77777777" w:rsidR="00430F80" w:rsidRPr="00D20781" w:rsidRDefault="00430F80" w:rsidP="00D6745D">
      <w:pPr>
        <w:pStyle w:val="pkt"/>
        <w:numPr>
          <w:ilvl w:val="0"/>
          <w:numId w:val="16"/>
        </w:numPr>
        <w:spacing w:before="0" w:after="0" w:line="276" w:lineRule="auto"/>
        <w:rPr>
          <w:rFonts w:ascii="Verdana" w:hAnsi="Verdana" w:cstheme="minorHAnsi"/>
          <w:b/>
          <w:sz w:val="20"/>
        </w:rPr>
      </w:pPr>
      <w:r w:rsidRPr="00D20781">
        <w:rPr>
          <w:rFonts w:ascii="Verdana" w:hAnsi="Verdana" w:cstheme="minorHAnsi"/>
          <w:b/>
          <w:sz w:val="20"/>
        </w:rPr>
        <w:t>Termin realizacji i koszty:</w:t>
      </w:r>
    </w:p>
    <w:p w14:paraId="52A66234" w14:textId="77777777" w:rsidR="00B75F80" w:rsidRPr="00D20781" w:rsidRDefault="00B75F80" w:rsidP="009835C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4124B04" w14:textId="303B13A1" w:rsidR="00B75F80" w:rsidRPr="00D20781" w:rsidRDefault="00B75F80" w:rsidP="00EF1460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Wykonawca zapewni uruchomienie łącza internetowego i rozpocznie realizację </w:t>
      </w:r>
      <w:r w:rsidR="00430F80" w:rsidRPr="00D20781">
        <w:rPr>
          <w:rFonts w:ascii="Verdana" w:hAnsi="Verdana"/>
          <w:sz w:val="20"/>
          <w:szCs w:val="20"/>
        </w:rPr>
        <w:t>usługi</w:t>
      </w:r>
      <w:r w:rsidRPr="00D20781">
        <w:rPr>
          <w:rFonts w:ascii="Verdana" w:hAnsi="Verdana"/>
          <w:sz w:val="20"/>
          <w:szCs w:val="20"/>
        </w:rPr>
        <w:t xml:space="preserve"> </w:t>
      </w:r>
      <w:r w:rsidR="004405E8" w:rsidRPr="00D20781">
        <w:rPr>
          <w:rFonts w:ascii="Verdana" w:hAnsi="Verdana"/>
          <w:sz w:val="20"/>
          <w:szCs w:val="20"/>
        </w:rPr>
        <w:br/>
      </w:r>
      <w:r w:rsidRPr="00D20781">
        <w:rPr>
          <w:rFonts w:ascii="Verdana" w:hAnsi="Verdana"/>
          <w:sz w:val="20"/>
          <w:szCs w:val="20"/>
        </w:rPr>
        <w:t xml:space="preserve">w wybranych lokalizacjach ujętych w zał. nr </w:t>
      </w:r>
      <w:r w:rsidR="00ED443B" w:rsidRPr="00D20781">
        <w:rPr>
          <w:rFonts w:ascii="Verdana" w:hAnsi="Verdana"/>
          <w:sz w:val="20"/>
          <w:szCs w:val="20"/>
        </w:rPr>
        <w:t>1 OPZ</w:t>
      </w:r>
      <w:r w:rsidRPr="00D20781">
        <w:rPr>
          <w:rFonts w:ascii="Verdana" w:hAnsi="Verdana"/>
          <w:sz w:val="20"/>
          <w:szCs w:val="20"/>
        </w:rPr>
        <w:t xml:space="preserve"> nie później niż</w:t>
      </w:r>
      <w:r w:rsidR="003C3BDB">
        <w:rPr>
          <w:rFonts w:ascii="Verdana" w:hAnsi="Verdana"/>
          <w:sz w:val="20"/>
          <w:szCs w:val="20"/>
        </w:rPr>
        <w:t xml:space="preserve"> </w:t>
      </w:r>
      <w:r w:rsidRPr="00D20781">
        <w:rPr>
          <w:rFonts w:ascii="Verdana" w:hAnsi="Verdana"/>
          <w:sz w:val="20"/>
          <w:szCs w:val="20"/>
        </w:rPr>
        <w:t>z dniem</w:t>
      </w:r>
      <w:r w:rsidR="00ED443B" w:rsidRPr="00D20781">
        <w:rPr>
          <w:rFonts w:ascii="Verdana" w:hAnsi="Verdana"/>
          <w:sz w:val="20"/>
          <w:szCs w:val="20"/>
        </w:rPr>
        <w:t xml:space="preserve"> </w:t>
      </w:r>
      <w:r w:rsidR="003C3BDB">
        <w:rPr>
          <w:rFonts w:ascii="Verdana" w:hAnsi="Verdana"/>
          <w:sz w:val="20"/>
          <w:szCs w:val="20"/>
        </w:rPr>
        <w:br/>
      </w:r>
      <w:r w:rsidRPr="00D20781">
        <w:rPr>
          <w:rFonts w:ascii="Verdana" w:hAnsi="Verdana"/>
          <w:b/>
          <w:sz w:val="20"/>
          <w:szCs w:val="20"/>
        </w:rPr>
        <w:t>01.</w:t>
      </w:r>
      <w:r w:rsidR="00716360" w:rsidRPr="00D20781">
        <w:rPr>
          <w:rFonts w:ascii="Verdana" w:hAnsi="Verdana"/>
          <w:b/>
          <w:sz w:val="20"/>
          <w:szCs w:val="20"/>
        </w:rPr>
        <w:t>0</w:t>
      </w:r>
      <w:r w:rsidR="00FC0ACD">
        <w:rPr>
          <w:rFonts w:ascii="Verdana" w:hAnsi="Verdana"/>
          <w:b/>
          <w:sz w:val="20"/>
          <w:szCs w:val="20"/>
        </w:rPr>
        <w:t>7</w:t>
      </w:r>
      <w:r w:rsidRPr="00D20781">
        <w:rPr>
          <w:rFonts w:ascii="Verdana" w:hAnsi="Verdana"/>
          <w:b/>
          <w:sz w:val="20"/>
          <w:szCs w:val="20"/>
        </w:rPr>
        <w:t>.</w:t>
      </w:r>
      <w:r w:rsidR="00716360" w:rsidRPr="00D20781">
        <w:rPr>
          <w:rFonts w:ascii="Verdana" w:hAnsi="Verdana"/>
          <w:b/>
          <w:sz w:val="20"/>
          <w:szCs w:val="20"/>
        </w:rPr>
        <w:t>202</w:t>
      </w:r>
      <w:r w:rsidR="00C74CA8">
        <w:rPr>
          <w:rFonts w:ascii="Verdana" w:hAnsi="Verdana"/>
          <w:b/>
          <w:sz w:val="20"/>
          <w:szCs w:val="20"/>
        </w:rPr>
        <w:t>6</w:t>
      </w:r>
      <w:r w:rsidR="00716360" w:rsidRPr="00D20781">
        <w:rPr>
          <w:rFonts w:ascii="Verdana" w:hAnsi="Verdana"/>
          <w:b/>
          <w:sz w:val="20"/>
          <w:szCs w:val="20"/>
        </w:rPr>
        <w:t xml:space="preserve"> </w:t>
      </w:r>
      <w:r w:rsidRPr="00D20781">
        <w:rPr>
          <w:rFonts w:ascii="Verdana" w:hAnsi="Verdana"/>
          <w:b/>
          <w:sz w:val="20"/>
          <w:szCs w:val="20"/>
        </w:rPr>
        <w:t>r.</w:t>
      </w:r>
      <w:r w:rsidR="005D2931" w:rsidRPr="00D20781">
        <w:rPr>
          <w:rFonts w:ascii="Verdana" w:hAnsi="Verdana"/>
          <w:b/>
          <w:sz w:val="20"/>
          <w:szCs w:val="20"/>
        </w:rPr>
        <w:t xml:space="preserve"> dla </w:t>
      </w:r>
      <w:r w:rsidR="000C41BB" w:rsidRPr="00D20781">
        <w:rPr>
          <w:rFonts w:ascii="Verdana" w:hAnsi="Verdana"/>
          <w:b/>
          <w:sz w:val="20"/>
          <w:szCs w:val="20"/>
        </w:rPr>
        <w:t>każdej z części</w:t>
      </w:r>
      <w:r w:rsidR="00ED443B" w:rsidRPr="00D20781">
        <w:rPr>
          <w:rFonts w:ascii="Verdana" w:hAnsi="Verdana"/>
          <w:b/>
          <w:sz w:val="20"/>
          <w:szCs w:val="20"/>
        </w:rPr>
        <w:t>.</w:t>
      </w:r>
    </w:p>
    <w:p w14:paraId="5CD4C865" w14:textId="0EB81AED" w:rsidR="00205EBD" w:rsidRPr="00D20781" w:rsidRDefault="00430F80" w:rsidP="00205EBD">
      <w:pPr>
        <w:pStyle w:val="Akapitzlist"/>
        <w:numPr>
          <w:ilvl w:val="0"/>
          <w:numId w:val="15"/>
        </w:numPr>
        <w:rPr>
          <w:rFonts w:ascii="Verdana" w:hAnsi="Verdana"/>
          <w:b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Usługa</w:t>
      </w:r>
      <w:r w:rsidR="00B75F80" w:rsidRPr="00D20781">
        <w:rPr>
          <w:rFonts w:ascii="Verdana" w:hAnsi="Verdana"/>
          <w:sz w:val="20"/>
          <w:szCs w:val="20"/>
        </w:rPr>
        <w:t xml:space="preserve"> dla każdej z części będzie realizowane przez okres</w:t>
      </w:r>
      <w:r w:rsidR="00205EBD" w:rsidRPr="00C626AC">
        <w:rPr>
          <w:rFonts w:ascii="Verdana" w:hAnsi="Verdana"/>
          <w:sz w:val="20"/>
          <w:szCs w:val="20"/>
        </w:rPr>
        <w:t xml:space="preserve"> </w:t>
      </w:r>
      <w:r w:rsidR="00716360" w:rsidRPr="00D20781">
        <w:rPr>
          <w:rFonts w:ascii="Verdana" w:hAnsi="Verdana"/>
          <w:b/>
          <w:sz w:val="20"/>
          <w:szCs w:val="20"/>
        </w:rPr>
        <w:t xml:space="preserve">36 </w:t>
      </w:r>
      <w:r w:rsidR="00FC0ACD">
        <w:rPr>
          <w:rFonts w:ascii="Verdana" w:hAnsi="Verdana"/>
          <w:b/>
          <w:sz w:val="20"/>
          <w:szCs w:val="20"/>
        </w:rPr>
        <w:t>miesięcy</w:t>
      </w:r>
      <w:r w:rsidR="00205EBD" w:rsidRPr="00D20781">
        <w:rPr>
          <w:rFonts w:ascii="Verdana" w:hAnsi="Verdana"/>
          <w:b/>
          <w:sz w:val="20"/>
          <w:szCs w:val="20"/>
        </w:rPr>
        <w:t xml:space="preserve"> licząc od dnia 01.</w:t>
      </w:r>
      <w:r w:rsidR="00FC58EB" w:rsidRPr="00D20781">
        <w:rPr>
          <w:rFonts w:ascii="Verdana" w:hAnsi="Verdana"/>
          <w:b/>
          <w:sz w:val="20"/>
          <w:szCs w:val="20"/>
        </w:rPr>
        <w:t>0</w:t>
      </w:r>
      <w:r w:rsidR="00FC58EB">
        <w:rPr>
          <w:rFonts w:ascii="Verdana" w:hAnsi="Verdana"/>
          <w:b/>
          <w:sz w:val="20"/>
          <w:szCs w:val="20"/>
        </w:rPr>
        <w:t>7</w:t>
      </w:r>
      <w:r w:rsidR="00205EBD" w:rsidRPr="00D20781">
        <w:rPr>
          <w:rFonts w:ascii="Verdana" w:hAnsi="Verdana"/>
          <w:b/>
          <w:sz w:val="20"/>
          <w:szCs w:val="20"/>
        </w:rPr>
        <w:t>.</w:t>
      </w:r>
      <w:r w:rsidR="00716360" w:rsidRPr="00D20781">
        <w:rPr>
          <w:rFonts w:ascii="Verdana" w:hAnsi="Verdana"/>
          <w:b/>
          <w:sz w:val="20"/>
          <w:szCs w:val="20"/>
        </w:rPr>
        <w:t>202</w:t>
      </w:r>
      <w:r w:rsidR="00C74CA8">
        <w:rPr>
          <w:rFonts w:ascii="Verdana" w:hAnsi="Verdana"/>
          <w:b/>
          <w:sz w:val="20"/>
          <w:szCs w:val="20"/>
        </w:rPr>
        <w:t>6</w:t>
      </w:r>
      <w:r w:rsidR="00716360" w:rsidRPr="00D20781">
        <w:rPr>
          <w:rFonts w:ascii="Verdana" w:hAnsi="Verdana"/>
          <w:b/>
          <w:sz w:val="20"/>
          <w:szCs w:val="20"/>
        </w:rPr>
        <w:t xml:space="preserve"> </w:t>
      </w:r>
      <w:r w:rsidR="00205EBD" w:rsidRPr="00D20781">
        <w:rPr>
          <w:rFonts w:ascii="Verdana" w:hAnsi="Verdana"/>
          <w:b/>
          <w:sz w:val="20"/>
          <w:szCs w:val="20"/>
        </w:rPr>
        <w:t>r. do dnia 30.</w:t>
      </w:r>
      <w:r w:rsidR="00CE166A" w:rsidRPr="00D20781">
        <w:rPr>
          <w:rFonts w:ascii="Verdana" w:hAnsi="Verdana"/>
          <w:b/>
          <w:sz w:val="20"/>
          <w:szCs w:val="20"/>
        </w:rPr>
        <w:t>0</w:t>
      </w:r>
      <w:r w:rsidR="00FC58EB">
        <w:rPr>
          <w:rFonts w:ascii="Verdana" w:hAnsi="Verdana"/>
          <w:b/>
          <w:sz w:val="20"/>
          <w:szCs w:val="20"/>
        </w:rPr>
        <w:t>6</w:t>
      </w:r>
      <w:r w:rsidR="00205EBD" w:rsidRPr="00D20781">
        <w:rPr>
          <w:rFonts w:ascii="Verdana" w:hAnsi="Verdana"/>
          <w:b/>
          <w:sz w:val="20"/>
          <w:szCs w:val="20"/>
        </w:rPr>
        <w:t>.</w:t>
      </w:r>
      <w:r w:rsidR="00716360" w:rsidRPr="00D20781">
        <w:rPr>
          <w:rFonts w:ascii="Verdana" w:hAnsi="Verdana"/>
          <w:b/>
          <w:sz w:val="20"/>
          <w:szCs w:val="20"/>
        </w:rPr>
        <w:t>202</w:t>
      </w:r>
      <w:r w:rsidR="00C74CA8">
        <w:rPr>
          <w:rFonts w:ascii="Verdana" w:hAnsi="Verdana"/>
          <w:b/>
          <w:sz w:val="20"/>
          <w:szCs w:val="20"/>
        </w:rPr>
        <w:t>9</w:t>
      </w:r>
      <w:r w:rsidR="00716360" w:rsidRPr="00D20781">
        <w:rPr>
          <w:rFonts w:ascii="Verdana" w:hAnsi="Verdana"/>
          <w:b/>
          <w:sz w:val="20"/>
          <w:szCs w:val="20"/>
        </w:rPr>
        <w:t xml:space="preserve"> </w:t>
      </w:r>
      <w:r w:rsidR="00205EBD" w:rsidRPr="00D20781">
        <w:rPr>
          <w:rFonts w:ascii="Verdana" w:hAnsi="Verdana"/>
          <w:b/>
          <w:sz w:val="20"/>
          <w:szCs w:val="20"/>
        </w:rPr>
        <w:t xml:space="preserve">r. </w:t>
      </w:r>
    </w:p>
    <w:p w14:paraId="6A18B2C4" w14:textId="77777777" w:rsidR="00B75F80" w:rsidRPr="00D20781" w:rsidRDefault="00B75F80" w:rsidP="00D6745D">
      <w:pPr>
        <w:numPr>
          <w:ilvl w:val="0"/>
          <w:numId w:val="1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Koszty</w:t>
      </w:r>
      <w:r w:rsidR="00430F80" w:rsidRPr="00D20781">
        <w:rPr>
          <w:rFonts w:ascii="Verdana" w:hAnsi="Verdana"/>
          <w:sz w:val="20"/>
          <w:szCs w:val="20"/>
        </w:rPr>
        <w:t xml:space="preserve"> instalacji, konfiguracji i </w:t>
      </w:r>
      <w:r w:rsidRPr="00D20781">
        <w:rPr>
          <w:rFonts w:ascii="Verdana" w:hAnsi="Verdana"/>
          <w:sz w:val="20"/>
          <w:szCs w:val="20"/>
        </w:rPr>
        <w:t xml:space="preserve">utrzymania </w:t>
      </w:r>
      <w:r w:rsidR="00430F80" w:rsidRPr="00D20781">
        <w:rPr>
          <w:rFonts w:ascii="Verdana" w:hAnsi="Verdana"/>
          <w:sz w:val="20"/>
          <w:szCs w:val="20"/>
        </w:rPr>
        <w:t xml:space="preserve">– pełnej obsługi </w:t>
      </w:r>
      <w:r w:rsidRPr="00D20781">
        <w:rPr>
          <w:rFonts w:ascii="Verdana" w:hAnsi="Verdana"/>
          <w:sz w:val="20"/>
          <w:szCs w:val="20"/>
        </w:rPr>
        <w:t xml:space="preserve">(np. </w:t>
      </w:r>
      <w:r w:rsidR="00430F80" w:rsidRPr="00D20781">
        <w:rPr>
          <w:rFonts w:ascii="Verdana" w:hAnsi="Verdana"/>
          <w:sz w:val="20"/>
          <w:szCs w:val="20"/>
        </w:rPr>
        <w:t xml:space="preserve">niezbędne konserwacje, naprawy) </w:t>
      </w:r>
      <w:r w:rsidRPr="00D20781">
        <w:rPr>
          <w:rFonts w:ascii="Verdana" w:hAnsi="Verdana"/>
          <w:sz w:val="20"/>
          <w:szCs w:val="20"/>
        </w:rPr>
        <w:t xml:space="preserve">łącza </w:t>
      </w:r>
      <w:r w:rsidR="00D4519C" w:rsidRPr="00D20781">
        <w:rPr>
          <w:rFonts w:ascii="Verdana" w:hAnsi="Verdana"/>
          <w:sz w:val="20"/>
          <w:szCs w:val="20"/>
        </w:rPr>
        <w:t>oraz inne koszty, które nie są możliwe do określenia w chwili składania Oferty będą wliczone w comiesięczny abonament (ryczałt).</w:t>
      </w:r>
    </w:p>
    <w:p w14:paraId="508EEE81" w14:textId="77777777" w:rsidR="00430F80" w:rsidRPr="00D20781" w:rsidRDefault="00B75F80" w:rsidP="00D6745D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Wykonawca będzie odpowiedzialny za jakość</w:t>
      </w:r>
      <w:r w:rsidR="00430F80" w:rsidRPr="00D20781">
        <w:rPr>
          <w:rFonts w:ascii="Verdana" w:hAnsi="Verdana"/>
          <w:sz w:val="20"/>
          <w:szCs w:val="20"/>
        </w:rPr>
        <w:t xml:space="preserve"> i</w:t>
      </w:r>
      <w:r w:rsidRPr="00D20781">
        <w:rPr>
          <w:rFonts w:ascii="Verdana" w:hAnsi="Verdana"/>
          <w:sz w:val="20"/>
          <w:szCs w:val="20"/>
        </w:rPr>
        <w:t xml:space="preserve"> zgodność z warunkami technicznymi                     </w:t>
      </w:r>
      <w:r w:rsidR="00430F80" w:rsidRPr="00D20781">
        <w:rPr>
          <w:rFonts w:ascii="Verdana" w:hAnsi="Verdana"/>
          <w:sz w:val="20"/>
          <w:szCs w:val="20"/>
        </w:rPr>
        <w:t xml:space="preserve">usługi </w:t>
      </w:r>
      <w:r w:rsidRPr="00D20781">
        <w:rPr>
          <w:rFonts w:ascii="Verdana" w:hAnsi="Verdana"/>
          <w:sz w:val="20"/>
          <w:szCs w:val="20"/>
        </w:rPr>
        <w:t>określonymi w OPZ</w:t>
      </w:r>
      <w:r w:rsidR="00912B86" w:rsidRPr="00D20781">
        <w:rPr>
          <w:rFonts w:ascii="Verdana" w:hAnsi="Verdana"/>
          <w:sz w:val="20"/>
          <w:szCs w:val="20"/>
        </w:rPr>
        <w:t>.</w:t>
      </w:r>
      <w:r w:rsidRPr="00D20781">
        <w:rPr>
          <w:rFonts w:ascii="Verdana" w:hAnsi="Verdana"/>
          <w:sz w:val="20"/>
          <w:szCs w:val="20"/>
        </w:rPr>
        <w:t xml:space="preserve"> </w:t>
      </w:r>
    </w:p>
    <w:p w14:paraId="1660BAE2" w14:textId="77777777" w:rsidR="00430F80" w:rsidRPr="00D20781" w:rsidRDefault="00430F80" w:rsidP="00430F80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lastRenderedPageBreak/>
        <w:t xml:space="preserve">Wykonawca </w:t>
      </w:r>
      <w:r w:rsidRPr="00D20781">
        <w:rPr>
          <w:rFonts w:ascii="Verdana" w:hAnsi="Verdana"/>
          <w:b/>
          <w:sz w:val="20"/>
          <w:szCs w:val="20"/>
        </w:rPr>
        <w:t>udzieli gwarancji SLA</w:t>
      </w:r>
      <w:r w:rsidRPr="00D20781">
        <w:rPr>
          <w:rFonts w:ascii="Verdana" w:hAnsi="Verdana"/>
          <w:sz w:val="20"/>
          <w:szCs w:val="20"/>
        </w:rPr>
        <w:t xml:space="preserve"> o której mowa w pkt. II oraz będzie  odpowiedzialny  za  całość świadczenia usługi w  tym  za  przebieg  oraz  terminowe wykonanie zamówienia w okresie realizacji umowy.</w:t>
      </w:r>
    </w:p>
    <w:p w14:paraId="17EE38C9" w14:textId="77777777" w:rsidR="00E84E6A" w:rsidRPr="00D20781" w:rsidRDefault="00E84E6A" w:rsidP="00D6745D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Wykonawca będzie realizował usługę w sposób należyty i terminowy z uwzględnieniem warunków ujętych w OPZ.</w:t>
      </w:r>
    </w:p>
    <w:p w14:paraId="290531D7" w14:textId="77777777" w:rsidR="00B75F80" w:rsidRPr="00D20781" w:rsidRDefault="00B75F80" w:rsidP="00D6745D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Ustalenia  i  decyzje  dotyczące  szczegółów wykonywania  zamówienia</w:t>
      </w:r>
      <w:r w:rsidR="00430F80" w:rsidRPr="00D20781">
        <w:rPr>
          <w:rFonts w:ascii="Verdana" w:hAnsi="Verdana"/>
          <w:sz w:val="20"/>
          <w:szCs w:val="20"/>
        </w:rPr>
        <w:t>, które nie zostały ujęte w OPZ będą</w:t>
      </w:r>
      <w:r w:rsidRPr="00D20781">
        <w:rPr>
          <w:rFonts w:ascii="Verdana" w:hAnsi="Verdana"/>
          <w:sz w:val="20"/>
          <w:szCs w:val="20"/>
        </w:rPr>
        <w:t xml:space="preserve"> uzgadniane wyłącznie </w:t>
      </w:r>
      <w:r w:rsidR="00912B86" w:rsidRPr="00D20781">
        <w:rPr>
          <w:rFonts w:ascii="Verdana" w:hAnsi="Verdana"/>
          <w:sz w:val="20"/>
          <w:szCs w:val="20"/>
        </w:rPr>
        <w:t xml:space="preserve">na piśmie </w:t>
      </w:r>
      <w:r w:rsidRPr="00D20781">
        <w:rPr>
          <w:rFonts w:ascii="Verdana" w:hAnsi="Verdana"/>
          <w:sz w:val="20"/>
          <w:szCs w:val="20"/>
        </w:rPr>
        <w:t>przez ustanowionych przedstawicieli Zamawiającego i Wykonawcy.</w:t>
      </w:r>
    </w:p>
    <w:p w14:paraId="4755CF22" w14:textId="77777777" w:rsidR="004B389B" w:rsidRPr="00D20781" w:rsidRDefault="004B389B" w:rsidP="009835C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1F836E0" w14:textId="77777777" w:rsidR="00481501" w:rsidRPr="00C626AC" w:rsidRDefault="00430F80" w:rsidP="00D6745D">
      <w:pPr>
        <w:pStyle w:val="Akapitzlist"/>
        <w:numPr>
          <w:ilvl w:val="0"/>
          <w:numId w:val="16"/>
        </w:numPr>
        <w:rPr>
          <w:rFonts w:ascii="Verdana" w:hAnsi="Verdana"/>
          <w:b/>
          <w:sz w:val="20"/>
          <w:szCs w:val="20"/>
        </w:rPr>
      </w:pPr>
      <w:r w:rsidRPr="00C626AC">
        <w:rPr>
          <w:rFonts w:ascii="Verdana" w:hAnsi="Verdana"/>
          <w:b/>
          <w:sz w:val="20"/>
          <w:szCs w:val="20"/>
        </w:rPr>
        <w:t>Warunki składania Ofert</w:t>
      </w:r>
      <w:r w:rsidR="00481501" w:rsidRPr="00C626AC">
        <w:rPr>
          <w:rFonts w:ascii="Verdana" w:hAnsi="Verdana"/>
          <w:b/>
          <w:sz w:val="20"/>
          <w:szCs w:val="20"/>
        </w:rPr>
        <w:t xml:space="preserve">: </w:t>
      </w:r>
    </w:p>
    <w:p w14:paraId="6A5DFBF3" w14:textId="77777777" w:rsidR="001E1A27" w:rsidRPr="00D20781" w:rsidRDefault="001E1A27" w:rsidP="000939AB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AD12D68" w14:textId="5F0ED2F8" w:rsidR="00481501" w:rsidRPr="003C3BDB" w:rsidRDefault="000939AB" w:rsidP="004E7619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3C3BDB">
        <w:rPr>
          <w:rFonts w:ascii="Verdana" w:hAnsi="Verdana"/>
          <w:sz w:val="20"/>
          <w:szCs w:val="20"/>
        </w:rPr>
        <w:t>Wykonawca ma prawo do składania</w:t>
      </w:r>
      <w:r w:rsidR="001E15B6" w:rsidRPr="003C3BDB">
        <w:rPr>
          <w:rFonts w:ascii="Verdana" w:hAnsi="Verdana"/>
          <w:sz w:val="20"/>
          <w:szCs w:val="20"/>
        </w:rPr>
        <w:t xml:space="preserve"> </w:t>
      </w:r>
      <w:r w:rsidR="00AF2C15" w:rsidRPr="003C3BDB">
        <w:rPr>
          <w:rFonts w:ascii="Verdana" w:hAnsi="Verdana"/>
          <w:sz w:val="20"/>
          <w:szCs w:val="20"/>
        </w:rPr>
        <w:t xml:space="preserve">ofert </w:t>
      </w:r>
      <w:r w:rsidRPr="003C3BDB">
        <w:rPr>
          <w:rFonts w:ascii="Verdana" w:hAnsi="Verdana"/>
          <w:sz w:val="20"/>
          <w:szCs w:val="20"/>
        </w:rPr>
        <w:t xml:space="preserve">na </w:t>
      </w:r>
      <w:r w:rsidR="007D6805" w:rsidRPr="003C3BDB">
        <w:rPr>
          <w:rFonts w:ascii="Verdana" w:hAnsi="Verdana"/>
          <w:sz w:val="20"/>
          <w:szCs w:val="20"/>
        </w:rPr>
        <w:t xml:space="preserve">wszystkie części lub </w:t>
      </w:r>
      <w:r w:rsidRPr="003C3BDB">
        <w:rPr>
          <w:rFonts w:ascii="Verdana" w:hAnsi="Verdana"/>
          <w:sz w:val="20"/>
          <w:szCs w:val="20"/>
        </w:rPr>
        <w:t>dowolną część zamówieni</w:t>
      </w:r>
      <w:r w:rsidR="002F182C" w:rsidRPr="003C3BDB">
        <w:rPr>
          <w:rFonts w:ascii="Verdana" w:hAnsi="Verdana"/>
          <w:sz w:val="20"/>
          <w:szCs w:val="20"/>
        </w:rPr>
        <w:t>a</w:t>
      </w:r>
      <w:r w:rsidRPr="003C3BDB">
        <w:rPr>
          <w:rFonts w:ascii="Verdana" w:hAnsi="Verdana"/>
          <w:sz w:val="20"/>
          <w:szCs w:val="20"/>
        </w:rPr>
        <w:t xml:space="preserve">, </w:t>
      </w:r>
      <w:r w:rsidR="00AF2C15" w:rsidRPr="003C3BDB">
        <w:rPr>
          <w:rFonts w:ascii="Verdana" w:hAnsi="Verdana"/>
          <w:sz w:val="20"/>
          <w:szCs w:val="20"/>
        </w:rPr>
        <w:t>(dotyczącą danej lokalizacji)</w:t>
      </w:r>
      <w:r w:rsidR="00205EBD" w:rsidRPr="003C3BDB">
        <w:rPr>
          <w:rFonts w:ascii="Verdana" w:hAnsi="Verdana"/>
          <w:sz w:val="20"/>
          <w:szCs w:val="20"/>
        </w:rPr>
        <w:t>.</w:t>
      </w:r>
      <w:r w:rsidR="003C3BDB" w:rsidRPr="003C3BDB">
        <w:rPr>
          <w:rFonts w:ascii="Verdana" w:hAnsi="Verdana"/>
          <w:sz w:val="20"/>
          <w:szCs w:val="20"/>
        </w:rPr>
        <w:t xml:space="preserve"> </w:t>
      </w:r>
      <w:r w:rsidRPr="003C3BDB">
        <w:rPr>
          <w:rFonts w:ascii="Verdana" w:hAnsi="Verdana"/>
          <w:sz w:val="20"/>
          <w:szCs w:val="20"/>
        </w:rPr>
        <w:t>Zamawiający nie wymaga</w:t>
      </w:r>
      <w:r w:rsidR="009873E9" w:rsidRPr="003C3BDB">
        <w:rPr>
          <w:rFonts w:ascii="Verdana" w:hAnsi="Verdana"/>
          <w:sz w:val="20"/>
          <w:szCs w:val="20"/>
        </w:rPr>
        <w:t>,</w:t>
      </w:r>
      <w:r w:rsidRPr="003C3BDB">
        <w:rPr>
          <w:rFonts w:ascii="Verdana" w:hAnsi="Verdana"/>
          <w:sz w:val="20"/>
          <w:szCs w:val="20"/>
        </w:rPr>
        <w:t xml:space="preserve"> aby </w:t>
      </w:r>
      <w:r w:rsidR="00481501" w:rsidRPr="003C3BDB">
        <w:rPr>
          <w:rFonts w:ascii="Verdana" w:hAnsi="Verdana"/>
          <w:sz w:val="20"/>
          <w:szCs w:val="20"/>
        </w:rPr>
        <w:t xml:space="preserve">oferta </w:t>
      </w:r>
      <w:r w:rsidRPr="003C3BDB">
        <w:rPr>
          <w:rFonts w:ascii="Verdana" w:hAnsi="Verdana"/>
          <w:sz w:val="20"/>
          <w:szCs w:val="20"/>
        </w:rPr>
        <w:t xml:space="preserve">jednego Wykonawcy obejmowała całość </w:t>
      </w:r>
      <w:r w:rsidR="00481501" w:rsidRPr="003C3BDB">
        <w:rPr>
          <w:rFonts w:ascii="Verdana" w:hAnsi="Verdana"/>
          <w:sz w:val="20"/>
          <w:szCs w:val="20"/>
        </w:rPr>
        <w:t>z</w:t>
      </w:r>
      <w:r w:rsidRPr="003C3BDB">
        <w:rPr>
          <w:rFonts w:ascii="Verdana" w:hAnsi="Verdana"/>
          <w:sz w:val="20"/>
          <w:szCs w:val="20"/>
        </w:rPr>
        <w:t>amówienia.</w:t>
      </w:r>
      <w:r w:rsidR="00481501" w:rsidRPr="003C3BDB">
        <w:rPr>
          <w:rFonts w:ascii="Verdana" w:hAnsi="Verdana"/>
          <w:sz w:val="20"/>
          <w:szCs w:val="20"/>
        </w:rPr>
        <w:t xml:space="preserve"> </w:t>
      </w:r>
    </w:p>
    <w:p w14:paraId="45C7EDC9" w14:textId="77777777" w:rsidR="009873E9" w:rsidRPr="00D20781" w:rsidRDefault="002F182C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Wykonawca dla każdej </w:t>
      </w:r>
      <w:r w:rsidR="001E15B6" w:rsidRPr="00D20781">
        <w:rPr>
          <w:rFonts w:ascii="Verdana" w:hAnsi="Verdana"/>
          <w:sz w:val="20"/>
          <w:szCs w:val="20"/>
        </w:rPr>
        <w:t xml:space="preserve">z </w:t>
      </w:r>
      <w:r w:rsidRPr="00D20781">
        <w:rPr>
          <w:rFonts w:ascii="Verdana" w:hAnsi="Verdana"/>
          <w:sz w:val="20"/>
          <w:szCs w:val="20"/>
        </w:rPr>
        <w:t xml:space="preserve">części </w:t>
      </w:r>
      <w:r w:rsidR="00481501" w:rsidRPr="00D20781">
        <w:rPr>
          <w:rFonts w:ascii="Verdana" w:hAnsi="Verdana"/>
          <w:sz w:val="20"/>
          <w:szCs w:val="20"/>
        </w:rPr>
        <w:t>zamówienia,</w:t>
      </w:r>
      <w:r w:rsidR="00AF2C15" w:rsidRPr="00D20781">
        <w:rPr>
          <w:rFonts w:ascii="Verdana" w:hAnsi="Verdana"/>
          <w:sz w:val="20"/>
          <w:szCs w:val="20"/>
        </w:rPr>
        <w:t xml:space="preserve"> która została </w:t>
      </w:r>
      <w:r w:rsidR="009873E9" w:rsidRPr="00D20781">
        <w:rPr>
          <w:rFonts w:ascii="Verdana" w:hAnsi="Verdana"/>
          <w:sz w:val="20"/>
          <w:szCs w:val="20"/>
        </w:rPr>
        <w:t xml:space="preserve">wskazana </w:t>
      </w:r>
      <w:r w:rsidR="00AF2C15" w:rsidRPr="00D20781">
        <w:rPr>
          <w:rFonts w:ascii="Verdana" w:hAnsi="Verdana"/>
          <w:sz w:val="20"/>
          <w:szCs w:val="20"/>
        </w:rPr>
        <w:t xml:space="preserve">w </w:t>
      </w:r>
      <w:r w:rsidR="00481501" w:rsidRPr="00D20781">
        <w:rPr>
          <w:rFonts w:ascii="Verdana" w:hAnsi="Verdana"/>
          <w:sz w:val="20"/>
          <w:szCs w:val="20"/>
        </w:rPr>
        <w:t>„Formularz</w:t>
      </w:r>
      <w:r w:rsidR="00AF2C15" w:rsidRPr="00D20781">
        <w:rPr>
          <w:rFonts w:ascii="Verdana" w:hAnsi="Verdana"/>
          <w:sz w:val="20"/>
          <w:szCs w:val="20"/>
        </w:rPr>
        <w:t>u</w:t>
      </w:r>
      <w:r w:rsidR="00481501" w:rsidRPr="00D20781">
        <w:rPr>
          <w:rFonts w:ascii="Verdana" w:hAnsi="Verdana"/>
          <w:sz w:val="20"/>
          <w:szCs w:val="20"/>
        </w:rPr>
        <w:t xml:space="preserve"> ofertowy</w:t>
      </w:r>
      <w:r w:rsidR="00AF2C15" w:rsidRPr="00D20781">
        <w:rPr>
          <w:rFonts w:ascii="Verdana" w:hAnsi="Verdana"/>
          <w:sz w:val="20"/>
          <w:szCs w:val="20"/>
        </w:rPr>
        <w:t>m</w:t>
      </w:r>
      <w:r w:rsidR="00481501" w:rsidRPr="00D20781">
        <w:rPr>
          <w:rFonts w:ascii="Verdana" w:hAnsi="Verdana"/>
          <w:sz w:val="20"/>
          <w:szCs w:val="20"/>
        </w:rPr>
        <w:t>”</w:t>
      </w:r>
      <w:r w:rsidRPr="00D20781">
        <w:rPr>
          <w:rFonts w:ascii="Verdana" w:hAnsi="Verdana"/>
          <w:sz w:val="20"/>
          <w:szCs w:val="20"/>
        </w:rPr>
        <w:t xml:space="preserve"> </w:t>
      </w:r>
      <w:r w:rsidRPr="00D20781">
        <w:rPr>
          <w:rFonts w:ascii="Verdana" w:hAnsi="Verdana"/>
          <w:b/>
          <w:sz w:val="20"/>
          <w:szCs w:val="20"/>
        </w:rPr>
        <w:t xml:space="preserve">zobowiązany jest do złożenia oddzielnego </w:t>
      </w:r>
      <w:r w:rsidR="00481501" w:rsidRPr="00D20781">
        <w:rPr>
          <w:rFonts w:ascii="Verdana" w:hAnsi="Verdana"/>
          <w:b/>
          <w:sz w:val="20"/>
          <w:szCs w:val="20"/>
        </w:rPr>
        <w:t>z</w:t>
      </w:r>
      <w:r w:rsidRPr="00D20781">
        <w:rPr>
          <w:rFonts w:ascii="Verdana" w:hAnsi="Verdana"/>
          <w:b/>
          <w:sz w:val="20"/>
          <w:szCs w:val="20"/>
        </w:rPr>
        <w:t xml:space="preserve">ał. nr </w:t>
      </w:r>
      <w:r w:rsidR="00205EBD" w:rsidRPr="00D20781">
        <w:rPr>
          <w:rFonts w:ascii="Verdana" w:hAnsi="Verdana"/>
          <w:b/>
          <w:sz w:val="20"/>
          <w:szCs w:val="20"/>
        </w:rPr>
        <w:t>2</w:t>
      </w:r>
      <w:r w:rsidR="009873E9" w:rsidRPr="00D20781">
        <w:rPr>
          <w:rFonts w:ascii="Verdana" w:hAnsi="Verdana"/>
          <w:b/>
          <w:sz w:val="20"/>
          <w:szCs w:val="20"/>
        </w:rPr>
        <w:t>.2</w:t>
      </w:r>
      <w:r w:rsidR="00205EBD" w:rsidRPr="00D20781">
        <w:rPr>
          <w:rFonts w:ascii="Verdana" w:hAnsi="Verdana"/>
          <w:b/>
          <w:sz w:val="20"/>
          <w:szCs w:val="20"/>
        </w:rPr>
        <w:t>.</w:t>
      </w:r>
      <w:r w:rsidR="009873E9" w:rsidRPr="00D20781">
        <w:rPr>
          <w:rFonts w:ascii="Verdana" w:hAnsi="Verdana"/>
          <w:sz w:val="20"/>
          <w:szCs w:val="20"/>
        </w:rPr>
        <w:t xml:space="preserve"> </w:t>
      </w:r>
      <w:r w:rsidR="001E15B6" w:rsidRPr="00D20781">
        <w:rPr>
          <w:rFonts w:ascii="Verdana" w:hAnsi="Verdana"/>
          <w:sz w:val="20"/>
          <w:szCs w:val="20"/>
        </w:rPr>
        <w:t>– „</w:t>
      </w:r>
      <w:r w:rsidR="009873E9" w:rsidRPr="00D20781">
        <w:rPr>
          <w:rFonts w:ascii="Verdana" w:hAnsi="Verdana"/>
          <w:sz w:val="20"/>
          <w:szCs w:val="20"/>
        </w:rPr>
        <w:t>Specyfikacja parametrów łączy internetowych oraz określenie parametrów standardu świadczenia usług (gwarancja SLA)</w:t>
      </w:r>
      <w:r w:rsidRPr="00D20781">
        <w:rPr>
          <w:rFonts w:ascii="Verdana" w:hAnsi="Verdana"/>
          <w:sz w:val="20"/>
          <w:szCs w:val="20"/>
        </w:rPr>
        <w:t>”</w:t>
      </w:r>
      <w:r w:rsidR="001E15B6" w:rsidRPr="00D20781">
        <w:rPr>
          <w:rFonts w:ascii="Verdana" w:hAnsi="Verdana"/>
          <w:sz w:val="20"/>
          <w:szCs w:val="20"/>
        </w:rPr>
        <w:t xml:space="preserve"> </w:t>
      </w:r>
      <w:r w:rsidR="00481501" w:rsidRPr="00D20781">
        <w:rPr>
          <w:rFonts w:ascii="Verdana" w:hAnsi="Verdana"/>
          <w:sz w:val="20"/>
          <w:szCs w:val="20"/>
        </w:rPr>
        <w:t>dołączając go</w:t>
      </w:r>
      <w:r w:rsidR="001E15B6" w:rsidRPr="00D20781">
        <w:rPr>
          <w:rFonts w:ascii="Verdana" w:hAnsi="Verdana"/>
          <w:sz w:val="20"/>
          <w:szCs w:val="20"/>
        </w:rPr>
        <w:t xml:space="preserve"> </w:t>
      </w:r>
      <w:r w:rsidR="007A1853" w:rsidRPr="00D20781">
        <w:rPr>
          <w:rFonts w:ascii="Verdana" w:hAnsi="Verdana"/>
          <w:sz w:val="20"/>
          <w:szCs w:val="20"/>
        </w:rPr>
        <w:t>do Oferty</w:t>
      </w:r>
      <w:r w:rsidRPr="00D20781">
        <w:rPr>
          <w:rFonts w:ascii="Verdana" w:hAnsi="Verdana"/>
          <w:sz w:val="20"/>
          <w:szCs w:val="20"/>
        </w:rPr>
        <w:t xml:space="preserve">. </w:t>
      </w:r>
    </w:p>
    <w:p w14:paraId="21FA0D5D" w14:textId="77777777" w:rsidR="00481501" w:rsidRPr="00D20781" w:rsidRDefault="00481501" w:rsidP="00983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>Zamawiający wymaga</w:t>
      </w:r>
      <w:r w:rsidR="00AD13A8" w:rsidRPr="00D20781">
        <w:rPr>
          <w:rFonts w:ascii="Verdana" w:hAnsi="Verdana"/>
          <w:sz w:val="20"/>
          <w:szCs w:val="20"/>
        </w:rPr>
        <w:t>,</w:t>
      </w:r>
      <w:r w:rsidR="009873E9" w:rsidRPr="00D20781">
        <w:rPr>
          <w:rFonts w:ascii="Verdana" w:hAnsi="Verdana"/>
          <w:sz w:val="20"/>
          <w:szCs w:val="20"/>
        </w:rPr>
        <w:t xml:space="preserve"> aby </w:t>
      </w:r>
      <w:r w:rsidRPr="00D20781">
        <w:rPr>
          <w:rFonts w:ascii="Verdana" w:hAnsi="Verdana"/>
          <w:sz w:val="20"/>
          <w:szCs w:val="20"/>
        </w:rPr>
        <w:t>Wykonawc</w:t>
      </w:r>
      <w:r w:rsidR="009873E9" w:rsidRPr="00D20781">
        <w:rPr>
          <w:rFonts w:ascii="Verdana" w:hAnsi="Verdana"/>
          <w:sz w:val="20"/>
          <w:szCs w:val="20"/>
        </w:rPr>
        <w:t xml:space="preserve">a składając Ofertę </w:t>
      </w:r>
      <w:r w:rsidRPr="00D20781">
        <w:rPr>
          <w:rFonts w:ascii="Verdana" w:hAnsi="Verdana"/>
          <w:b/>
          <w:sz w:val="20"/>
          <w:szCs w:val="20"/>
        </w:rPr>
        <w:t>potwierdz</w:t>
      </w:r>
      <w:r w:rsidR="009873E9" w:rsidRPr="00D20781">
        <w:rPr>
          <w:rFonts w:ascii="Verdana" w:hAnsi="Verdana"/>
          <w:b/>
          <w:sz w:val="20"/>
          <w:szCs w:val="20"/>
        </w:rPr>
        <w:t>ił, że</w:t>
      </w:r>
      <w:r w:rsidRPr="00D20781">
        <w:rPr>
          <w:rFonts w:ascii="Verdana" w:hAnsi="Verdana"/>
          <w:b/>
          <w:sz w:val="20"/>
          <w:szCs w:val="20"/>
        </w:rPr>
        <w:t xml:space="preserve"> posiada </w:t>
      </w:r>
      <w:r w:rsidR="009873E9" w:rsidRPr="00D20781">
        <w:rPr>
          <w:rFonts w:ascii="Verdana" w:hAnsi="Verdana"/>
          <w:b/>
          <w:sz w:val="20"/>
          <w:szCs w:val="20"/>
        </w:rPr>
        <w:t xml:space="preserve">stosowne uprawnienia </w:t>
      </w:r>
      <w:r w:rsidRPr="00D20781">
        <w:rPr>
          <w:rFonts w:ascii="Verdana" w:hAnsi="Verdana"/>
          <w:b/>
          <w:sz w:val="20"/>
          <w:szCs w:val="20"/>
        </w:rPr>
        <w:t xml:space="preserve">do </w:t>
      </w:r>
      <w:r w:rsidR="009873E9" w:rsidRPr="00D20781">
        <w:rPr>
          <w:rFonts w:ascii="Verdana" w:hAnsi="Verdana"/>
          <w:b/>
          <w:sz w:val="20"/>
          <w:szCs w:val="20"/>
        </w:rPr>
        <w:t>świadczenia usług telekomunikacyjnych</w:t>
      </w:r>
      <w:r w:rsidR="009873E9" w:rsidRPr="00D20781">
        <w:rPr>
          <w:rFonts w:ascii="Verdana" w:hAnsi="Verdana"/>
          <w:sz w:val="20"/>
          <w:szCs w:val="20"/>
        </w:rPr>
        <w:t xml:space="preserve"> w tym świadczeni</w:t>
      </w:r>
      <w:r w:rsidR="00201006" w:rsidRPr="00D20781">
        <w:rPr>
          <w:rFonts w:ascii="Verdana" w:hAnsi="Verdana"/>
          <w:sz w:val="20"/>
          <w:szCs w:val="20"/>
        </w:rPr>
        <w:t>a</w:t>
      </w:r>
      <w:r w:rsidR="009873E9" w:rsidRPr="00D20781">
        <w:rPr>
          <w:rFonts w:ascii="Verdana" w:hAnsi="Verdana"/>
          <w:sz w:val="20"/>
          <w:szCs w:val="20"/>
        </w:rPr>
        <w:t xml:space="preserve"> </w:t>
      </w:r>
      <w:r w:rsidR="00201006" w:rsidRPr="00D20781">
        <w:rPr>
          <w:rFonts w:ascii="Verdana" w:hAnsi="Verdana"/>
          <w:sz w:val="20"/>
          <w:szCs w:val="20"/>
        </w:rPr>
        <w:t xml:space="preserve">usługi </w:t>
      </w:r>
      <w:r w:rsidR="009873E9" w:rsidRPr="00D20781">
        <w:rPr>
          <w:rFonts w:ascii="Verdana" w:hAnsi="Verdana"/>
          <w:sz w:val="20"/>
          <w:szCs w:val="20"/>
        </w:rPr>
        <w:t xml:space="preserve">dostępu do sieci Internet, co </w:t>
      </w:r>
      <w:r w:rsidR="00AD13A8" w:rsidRPr="00D20781">
        <w:rPr>
          <w:rFonts w:ascii="Verdana" w:hAnsi="Verdana"/>
          <w:sz w:val="20"/>
          <w:szCs w:val="20"/>
        </w:rPr>
        <w:t xml:space="preserve">będzie </w:t>
      </w:r>
      <w:r w:rsidR="009873E9" w:rsidRPr="00D20781">
        <w:rPr>
          <w:rFonts w:ascii="Verdana" w:hAnsi="Verdana"/>
          <w:sz w:val="20"/>
          <w:szCs w:val="20"/>
        </w:rPr>
        <w:t xml:space="preserve">udokumentuje wpisem </w:t>
      </w:r>
      <w:r w:rsidR="00AD13A8" w:rsidRPr="00D20781">
        <w:rPr>
          <w:rFonts w:ascii="Verdana" w:hAnsi="Verdana"/>
          <w:sz w:val="20"/>
          <w:szCs w:val="20"/>
        </w:rPr>
        <w:br/>
      </w:r>
      <w:r w:rsidRPr="00D20781">
        <w:rPr>
          <w:rFonts w:ascii="Verdana" w:hAnsi="Verdana"/>
          <w:i/>
          <w:sz w:val="20"/>
          <w:szCs w:val="20"/>
        </w:rPr>
        <w:t xml:space="preserve">w Rejestrze Przedsiębiorców Telekomunikacyjnych </w:t>
      </w:r>
      <w:r w:rsidR="00201006" w:rsidRPr="00D20781">
        <w:rPr>
          <w:rFonts w:ascii="Verdana" w:hAnsi="Verdana"/>
          <w:i/>
          <w:sz w:val="20"/>
          <w:szCs w:val="20"/>
        </w:rPr>
        <w:t xml:space="preserve">prowadzonym </w:t>
      </w:r>
      <w:r w:rsidRPr="00D20781">
        <w:rPr>
          <w:rFonts w:ascii="Verdana" w:hAnsi="Verdana"/>
          <w:i/>
          <w:sz w:val="20"/>
          <w:szCs w:val="20"/>
        </w:rPr>
        <w:t>przez Prezesa Urzędu Komunikacji Elektronicznej"</w:t>
      </w:r>
      <w:r w:rsidR="00205EBD" w:rsidRPr="00D20781">
        <w:rPr>
          <w:rFonts w:ascii="Verdana" w:hAnsi="Verdana"/>
          <w:i/>
          <w:sz w:val="20"/>
          <w:szCs w:val="20"/>
        </w:rPr>
        <w:t xml:space="preserve"> </w:t>
      </w:r>
      <w:r w:rsidR="00C26E8E" w:rsidRPr="00D20781">
        <w:rPr>
          <w:rFonts w:ascii="Verdana" w:hAnsi="Verdana"/>
          <w:sz w:val="20"/>
          <w:szCs w:val="20"/>
        </w:rPr>
        <w:t>lub inny</w:t>
      </w:r>
      <w:r w:rsidR="00AD13A8" w:rsidRPr="00D20781">
        <w:rPr>
          <w:rFonts w:ascii="Verdana" w:hAnsi="Verdana"/>
          <w:sz w:val="20"/>
          <w:szCs w:val="20"/>
        </w:rPr>
        <w:t>m</w:t>
      </w:r>
      <w:r w:rsidR="00C26E8E" w:rsidRPr="00D20781">
        <w:rPr>
          <w:rFonts w:ascii="Verdana" w:hAnsi="Verdana"/>
          <w:sz w:val="20"/>
          <w:szCs w:val="20"/>
        </w:rPr>
        <w:t xml:space="preserve"> dokument</w:t>
      </w:r>
      <w:r w:rsidR="00AD13A8" w:rsidRPr="00D20781">
        <w:rPr>
          <w:rFonts w:ascii="Verdana" w:hAnsi="Verdana"/>
          <w:sz w:val="20"/>
          <w:szCs w:val="20"/>
        </w:rPr>
        <w:t>em</w:t>
      </w:r>
      <w:r w:rsidR="00C26E8E" w:rsidRPr="00D20781">
        <w:rPr>
          <w:rFonts w:ascii="Verdana" w:hAnsi="Verdana"/>
          <w:sz w:val="20"/>
          <w:szCs w:val="20"/>
        </w:rPr>
        <w:t xml:space="preserve"> potwierdzający, że Wykonawca </w:t>
      </w:r>
      <w:r w:rsidR="00DD40C1" w:rsidRPr="00D20781">
        <w:rPr>
          <w:rFonts w:ascii="Verdana" w:hAnsi="Verdana"/>
          <w:sz w:val="20"/>
          <w:szCs w:val="20"/>
        </w:rPr>
        <w:br/>
      </w:r>
      <w:r w:rsidR="00C26E8E" w:rsidRPr="00D20781">
        <w:rPr>
          <w:rFonts w:ascii="Verdana" w:hAnsi="Verdana"/>
          <w:sz w:val="20"/>
          <w:szCs w:val="20"/>
        </w:rPr>
        <w:t xml:space="preserve">ma uprawnienia do prowadzenia działalności gospodarczej </w:t>
      </w:r>
      <w:r w:rsidR="00DD40C1" w:rsidRPr="00D20781">
        <w:rPr>
          <w:rFonts w:ascii="Verdana" w:hAnsi="Verdana"/>
          <w:sz w:val="20"/>
          <w:szCs w:val="20"/>
        </w:rPr>
        <w:t>w zakresie „</w:t>
      </w:r>
      <w:r w:rsidR="00374FC9" w:rsidRPr="00D20781">
        <w:rPr>
          <w:rFonts w:ascii="Verdana" w:hAnsi="Verdana"/>
          <w:sz w:val="20"/>
          <w:szCs w:val="20"/>
        </w:rPr>
        <w:t>Telekomunikacji</w:t>
      </w:r>
      <w:r w:rsidR="00DD40C1" w:rsidRPr="00D20781">
        <w:rPr>
          <w:rFonts w:ascii="Verdana" w:hAnsi="Verdana"/>
          <w:sz w:val="20"/>
          <w:szCs w:val="20"/>
        </w:rPr>
        <w:t>”,</w:t>
      </w:r>
      <w:r w:rsidR="00DD40C1" w:rsidRPr="00D20781">
        <w:rPr>
          <w:rFonts w:ascii="Verdana" w:hAnsi="Verdana"/>
          <w:sz w:val="20"/>
          <w:szCs w:val="20"/>
        </w:rPr>
        <w:br/>
      </w:r>
      <w:r w:rsidR="00374FC9" w:rsidRPr="00D20781">
        <w:rPr>
          <w:rFonts w:ascii="Verdana" w:hAnsi="Verdana"/>
          <w:sz w:val="20"/>
          <w:szCs w:val="20"/>
        </w:rPr>
        <w:t>zgodnie z zapisami w dziale 61 klasyfikacji kodów PKD</w:t>
      </w:r>
      <w:r w:rsidR="00F07080" w:rsidRPr="00D20781">
        <w:rPr>
          <w:rFonts w:ascii="Verdana" w:hAnsi="Verdana"/>
          <w:sz w:val="20"/>
          <w:szCs w:val="20"/>
        </w:rPr>
        <w:t xml:space="preserve"> </w:t>
      </w:r>
      <w:r w:rsidR="00C26E8E" w:rsidRPr="00D20781">
        <w:rPr>
          <w:rFonts w:ascii="Verdana" w:hAnsi="Verdana"/>
          <w:sz w:val="20"/>
          <w:szCs w:val="20"/>
        </w:rPr>
        <w:t xml:space="preserve">- </w:t>
      </w:r>
      <w:r w:rsidR="00C26E8E" w:rsidRPr="00D20781">
        <w:rPr>
          <w:rFonts w:ascii="Verdana" w:hAnsi="Verdana"/>
          <w:b/>
          <w:sz w:val="20"/>
          <w:szCs w:val="20"/>
        </w:rPr>
        <w:t xml:space="preserve">należy dostarczyć </w:t>
      </w:r>
      <w:r w:rsidR="00374FC9" w:rsidRPr="00D20781">
        <w:rPr>
          <w:rFonts w:ascii="Verdana" w:hAnsi="Verdana"/>
          <w:b/>
          <w:sz w:val="20"/>
          <w:szCs w:val="20"/>
        </w:rPr>
        <w:br/>
      </w:r>
      <w:r w:rsidR="00C26E8E" w:rsidRPr="00D20781">
        <w:rPr>
          <w:rFonts w:ascii="Verdana" w:hAnsi="Verdana"/>
          <w:b/>
          <w:sz w:val="20"/>
          <w:szCs w:val="20"/>
        </w:rPr>
        <w:t>i podpisać za zgodność z oryginałem.</w:t>
      </w:r>
    </w:p>
    <w:p w14:paraId="10DF7E5B" w14:textId="77777777" w:rsidR="005724ED" w:rsidRPr="00D20781" w:rsidRDefault="005724ED" w:rsidP="00D6745D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8FF2D2B" w14:textId="77777777" w:rsidR="002F0055" w:rsidRPr="00D20781" w:rsidRDefault="002F0055" w:rsidP="00D6745D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</w:p>
    <w:p w14:paraId="2074A8BC" w14:textId="77777777" w:rsidR="0004499C" w:rsidRPr="00C626AC" w:rsidRDefault="0004499C" w:rsidP="00D6745D">
      <w:pPr>
        <w:pStyle w:val="Akapitzlist"/>
        <w:spacing w:line="276" w:lineRule="auto"/>
        <w:ind w:left="720"/>
        <w:jc w:val="both"/>
        <w:rPr>
          <w:rFonts w:ascii="Verdana" w:hAnsi="Verdana" w:cstheme="minorHAnsi"/>
          <w:sz w:val="20"/>
          <w:szCs w:val="20"/>
        </w:rPr>
      </w:pPr>
      <w:r w:rsidRPr="00D20781">
        <w:rPr>
          <w:rFonts w:ascii="Verdana" w:hAnsi="Verdana"/>
          <w:sz w:val="20"/>
          <w:szCs w:val="20"/>
        </w:rPr>
        <w:t xml:space="preserve">Zał. nr 1 - </w:t>
      </w:r>
      <w:r w:rsidRPr="00C626AC">
        <w:rPr>
          <w:rFonts w:ascii="Verdana" w:hAnsi="Verdana" w:cstheme="minorHAnsi"/>
          <w:sz w:val="20"/>
          <w:szCs w:val="20"/>
        </w:rPr>
        <w:t xml:space="preserve">„Wykaz jednostek terenowych Zamawiającego </w:t>
      </w:r>
      <w:r w:rsidR="00DB7CA1" w:rsidRPr="00C626AC">
        <w:rPr>
          <w:rFonts w:ascii="Verdana" w:hAnsi="Verdana" w:cstheme="minorHAnsi"/>
          <w:sz w:val="20"/>
          <w:szCs w:val="20"/>
        </w:rPr>
        <w:t>objętych zamówieniem”.</w:t>
      </w:r>
    </w:p>
    <w:p w14:paraId="3679ED2B" w14:textId="77777777" w:rsidR="0004499C" w:rsidRPr="00D20781" w:rsidRDefault="0004499C" w:rsidP="00D6745D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</w:p>
    <w:sectPr w:rsidR="0004499C" w:rsidRPr="00D20781" w:rsidSect="00904B97">
      <w:headerReference w:type="default" r:id="rId18"/>
      <w:footerReference w:type="even" r:id="rId19"/>
      <w:footerReference w:type="default" r:id="rId20"/>
      <w:pgSz w:w="11906" w:h="16838" w:code="9"/>
      <w:pgMar w:top="1418" w:right="986" w:bottom="1417" w:left="12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A3A12" w14:textId="77777777" w:rsidR="008B166F" w:rsidRDefault="008B166F">
      <w:r>
        <w:separator/>
      </w:r>
    </w:p>
  </w:endnote>
  <w:endnote w:type="continuationSeparator" w:id="0">
    <w:p w14:paraId="766814D3" w14:textId="77777777" w:rsidR="008B166F" w:rsidRDefault="008B1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D5F20" w14:textId="77777777" w:rsidR="00411281" w:rsidRDefault="00411281" w:rsidP="0052759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57294A" w14:textId="77777777" w:rsidR="00411281" w:rsidRDefault="004112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12055650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3FF2BA1B" w14:textId="77777777" w:rsidR="00411281" w:rsidRPr="003E328E" w:rsidRDefault="00411281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3E328E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instrText>PAGE</w:instrTex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7218F">
              <w:rPr>
                <w:rFonts w:ascii="Verdana" w:hAnsi="Verdana"/>
                <w:b/>
                <w:noProof/>
                <w:sz w:val="20"/>
                <w:szCs w:val="20"/>
              </w:rPr>
              <w:t>4</w: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  <w:r w:rsidRPr="003E328E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instrText>NUMPAGES</w:instrTex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7218F">
              <w:rPr>
                <w:rFonts w:ascii="Verdana" w:hAnsi="Verdana"/>
                <w:b/>
                <w:noProof/>
                <w:sz w:val="20"/>
                <w:szCs w:val="20"/>
              </w:rPr>
              <w:t>5</w: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5DDA7027" w14:textId="77777777" w:rsidR="00411281" w:rsidRDefault="004112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7CF99" w14:textId="77777777" w:rsidR="008B166F" w:rsidRDefault="008B166F">
      <w:r>
        <w:separator/>
      </w:r>
    </w:p>
  </w:footnote>
  <w:footnote w:type="continuationSeparator" w:id="0">
    <w:p w14:paraId="5F408218" w14:textId="77777777" w:rsidR="008B166F" w:rsidRDefault="008B1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1DFFF" w14:textId="77777777" w:rsidR="00197BD2" w:rsidRDefault="00197BD2" w:rsidP="003C3BDB">
    <w:pPr>
      <w:pStyle w:val="Nagwek"/>
      <w:jc w:val="both"/>
      <w:rPr>
        <w:rFonts w:ascii="Verdana" w:hAnsi="Verdana"/>
        <w:sz w:val="16"/>
        <w:szCs w:val="16"/>
      </w:rPr>
    </w:pPr>
    <w:bookmarkStart w:id="1" w:name="_Hlk227316513"/>
    <w:bookmarkStart w:id="2" w:name="_Hlk227316514"/>
    <w:bookmarkStart w:id="3" w:name="_Hlk227316523"/>
    <w:bookmarkStart w:id="4" w:name="_Hlk227316524"/>
    <w:bookmarkStart w:id="5" w:name="_Hlk227316528"/>
    <w:bookmarkStart w:id="6" w:name="_Hlk227316529"/>
    <w:bookmarkStart w:id="7" w:name="_Hlk227316543"/>
    <w:bookmarkStart w:id="8" w:name="_Hlk227316544"/>
    <w:r w:rsidRPr="008234BF">
      <w:rPr>
        <w:rFonts w:ascii="Verdana" w:hAnsi="Verdana"/>
        <w:i/>
        <w:sz w:val="16"/>
        <w:szCs w:val="16"/>
      </w:rPr>
      <w:t>Dotyczy postępowania pn.: "</w:t>
    </w:r>
    <w:r w:rsidRPr="005D58CC">
      <w:rPr>
        <w:rFonts w:ascii="Verdana" w:hAnsi="Verdana"/>
        <w:i/>
        <w:sz w:val="16"/>
        <w:szCs w:val="16"/>
      </w:rPr>
      <w:t>Świadczenie usług dostępu do sieci Internet z doprowadzeniem asymetrycznych łączy internetowych i instalacją niezbędnych urządzeń sieciowych w wybranych lokalizacjach podległych Generalnej Dyrekcji Dróg Krajowych i Autostrad Oddział w Lublinie</w:t>
    </w:r>
    <w:r w:rsidRPr="008234BF">
      <w:rPr>
        <w:rFonts w:ascii="Verdana" w:hAnsi="Verdana"/>
        <w:i/>
        <w:sz w:val="16"/>
        <w:szCs w:val="16"/>
      </w:rPr>
      <w:t>" o nr sprawy: OLU.Z-5.2431.8.2026.</w:t>
    </w:r>
    <w:bookmarkEnd w:id="1"/>
    <w:bookmarkEnd w:id="2"/>
    <w:bookmarkEnd w:id="3"/>
    <w:bookmarkEnd w:id="4"/>
    <w:bookmarkEnd w:id="5"/>
    <w:bookmarkEnd w:id="6"/>
    <w:bookmarkEnd w:id="7"/>
    <w:bookmarkEnd w:id="8"/>
  </w:p>
  <w:p w14:paraId="6EA229FB" w14:textId="77777777" w:rsidR="00D13999" w:rsidRDefault="00D139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3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41"/>
        </w:tabs>
        <w:ind w:left="741" w:hanging="360"/>
      </w:pPr>
      <w:rPr>
        <w:rFonts w:ascii="Symbol" w:hAnsi="Symbol"/>
      </w:rPr>
    </w:lvl>
  </w:abstractNum>
  <w:abstractNum w:abstractNumId="8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10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3A"/>
    <w:multiLevelType w:val="single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803"/>
        </w:tabs>
        <w:ind w:left="803" w:hanging="360"/>
      </w:pPr>
      <w:rPr>
        <w:rFonts w:ascii="Symbol" w:hAnsi="Symbol"/>
      </w:rPr>
    </w:lvl>
  </w:abstractNum>
  <w:abstractNum w:abstractNumId="12" w15:restartNumberingAfterBreak="0">
    <w:nsid w:val="091D45FA"/>
    <w:multiLevelType w:val="hybridMultilevel"/>
    <w:tmpl w:val="30B282A2"/>
    <w:lvl w:ilvl="0" w:tplc="3CD419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7670C1A"/>
    <w:multiLevelType w:val="hybridMultilevel"/>
    <w:tmpl w:val="72140324"/>
    <w:lvl w:ilvl="0" w:tplc="B3A07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A92102"/>
    <w:multiLevelType w:val="hybridMultilevel"/>
    <w:tmpl w:val="05EA4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32290"/>
    <w:multiLevelType w:val="hybridMultilevel"/>
    <w:tmpl w:val="E1E0DE58"/>
    <w:lvl w:ilvl="0" w:tplc="3CD419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42E3E0B"/>
    <w:multiLevelType w:val="hybridMultilevel"/>
    <w:tmpl w:val="E1620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253DED"/>
    <w:multiLevelType w:val="hybridMultilevel"/>
    <w:tmpl w:val="893AE728"/>
    <w:lvl w:ilvl="0" w:tplc="E9EC91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575454F"/>
    <w:multiLevelType w:val="hybridMultilevel"/>
    <w:tmpl w:val="53E86A6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7CD0F32"/>
    <w:multiLevelType w:val="hybridMultilevel"/>
    <w:tmpl w:val="33686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1E2EE3"/>
    <w:multiLevelType w:val="hybridMultilevel"/>
    <w:tmpl w:val="5F00E1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340238"/>
    <w:multiLevelType w:val="multilevel"/>
    <w:tmpl w:val="9E1891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2DDC0B6B"/>
    <w:multiLevelType w:val="hybridMultilevel"/>
    <w:tmpl w:val="7D64DD88"/>
    <w:lvl w:ilvl="0" w:tplc="79D0B3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0D7587F"/>
    <w:multiLevelType w:val="multilevel"/>
    <w:tmpl w:val="9692D3C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 w15:restartNumberingAfterBreak="0">
    <w:nsid w:val="312470B9"/>
    <w:multiLevelType w:val="hybridMultilevel"/>
    <w:tmpl w:val="6AE664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B32A3F"/>
    <w:multiLevelType w:val="hybridMultilevel"/>
    <w:tmpl w:val="8270A81A"/>
    <w:lvl w:ilvl="0" w:tplc="78C250F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04B50"/>
    <w:multiLevelType w:val="multilevel"/>
    <w:tmpl w:val="9E1891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7D74568"/>
    <w:multiLevelType w:val="multilevel"/>
    <w:tmpl w:val="9E1891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66C979D9"/>
    <w:multiLevelType w:val="multilevel"/>
    <w:tmpl w:val="3DEAB9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FF0000"/>
      </w:rPr>
    </w:lvl>
  </w:abstractNum>
  <w:abstractNum w:abstractNumId="29" w15:restartNumberingAfterBreak="0">
    <w:nsid w:val="785F1EE3"/>
    <w:multiLevelType w:val="multilevel"/>
    <w:tmpl w:val="9E1891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0" w15:restartNumberingAfterBreak="0">
    <w:nsid w:val="7E537AF7"/>
    <w:multiLevelType w:val="hybridMultilevel"/>
    <w:tmpl w:val="DDF6CB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24"/>
  </w:num>
  <w:num w:numId="4">
    <w:abstractNumId w:val="20"/>
  </w:num>
  <w:num w:numId="5">
    <w:abstractNumId w:val="15"/>
  </w:num>
  <w:num w:numId="6">
    <w:abstractNumId w:val="12"/>
  </w:num>
  <w:num w:numId="7">
    <w:abstractNumId w:val="18"/>
  </w:num>
  <w:num w:numId="8">
    <w:abstractNumId w:val="17"/>
  </w:num>
  <w:num w:numId="9">
    <w:abstractNumId w:val="19"/>
  </w:num>
  <w:num w:numId="10">
    <w:abstractNumId w:val="14"/>
  </w:num>
  <w:num w:numId="11">
    <w:abstractNumId w:val="16"/>
  </w:num>
  <w:num w:numId="12">
    <w:abstractNumId w:val="13"/>
  </w:num>
  <w:num w:numId="13">
    <w:abstractNumId w:val="26"/>
  </w:num>
  <w:num w:numId="14">
    <w:abstractNumId w:val="21"/>
  </w:num>
  <w:num w:numId="15">
    <w:abstractNumId w:val="27"/>
  </w:num>
  <w:num w:numId="16">
    <w:abstractNumId w:val="30"/>
  </w:num>
  <w:num w:numId="17">
    <w:abstractNumId w:val="28"/>
  </w:num>
  <w:num w:numId="18">
    <w:abstractNumId w:val="29"/>
  </w:num>
  <w:num w:numId="19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42B"/>
    <w:rsid w:val="00002E0A"/>
    <w:rsid w:val="00003FE3"/>
    <w:rsid w:val="000046B6"/>
    <w:rsid w:val="00005001"/>
    <w:rsid w:val="00006A1C"/>
    <w:rsid w:val="00017AAF"/>
    <w:rsid w:val="0002124B"/>
    <w:rsid w:val="000239A9"/>
    <w:rsid w:val="00023A60"/>
    <w:rsid w:val="00025A61"/>
    <w:rsid w:val="000270E8"/>
    <w:rsid w:val="00031FBA"/>
    <w:rsid w:val="00033C19"/>
    <w:rsid w:val="00035BD3"/>
    <w:rsid w:val="00035C4F"/>
    <w:rsid w:val="0003763F"/>
    <w:rsid w:val="0004222E"/>
    <w:rsid w:val="0004372C"/>
    <w:rsid w:val="00044770"/>
    <w:rsid w:val="0004499C"/>
    <w:rsid w:val="00045D2C"/>
    <w:rsid w:val="00046B34"/>
    <w:rsid w:val="00052423"/>
    <w:rsid w:val="00052C1D"/>
    <w:rsid w:val="00055274"/>
    <w:rsid w:val="000552CC"/>
    <w:rsid w:val="0005656D"/>
    <w:rsid w:val="00056755"/>
    <w:rsid w:val="00056B20"/>
    <w:rsid w:val="00057AAF"/>
    <w:rsid w:val="00061B97"/>
    <w:rsid w:val="00066C98"/>
    <w:rsid w:val="00067088"/>
    <w:rsid w:val="000708AA"/>
    <w:rsid w:val="00070FD4"/>
    <w:rsid w:val="0007351D"/>
    <w:rsid w:val="0007363B"/>
    <w:rsid w:val="0007489E"/>
    <w:rsid w:val="00075EC4"/>
    <w:rsid w:val="00076ACA"/>
    <w:rsid w:val="0008013B"/>
    <w:rsid w:val="00082EBE"/>
    <w:rsid w:val="00083E92"/>
    <w:rsid w:val="00084156"/>
    <w:rsid w:val="00086785"/>
    <w:rsid w:val="000878E7"/>
    <w:rsid w:val="00087CAF"/>
    <w:rsid w:val="00092032"/>
    <w:rsid w:val="00093055"/>
    <w:rsid w:val="000939AB"/>
    <w:rsid w:val="00097E7E"/>
    <w:rsid w:val="000A0036"/>
    <w:rsid w:val="000A0091"/>
    <w:rsid w:val="000A29FB"/>
    <w:rsid w:val="000A663C"/>
    <w:rsid w:val="000A6D1D"/>
    <w:rsid w:val="000A78B1"/>
    <w:rsid w:val="000B1542"/>
    <w:rsid w:val="000B1FF2"/>
    <w:rsid w:val="000B269D"/>
    <w:rsid w:val="000B2DA1"/>
    <w:rsid w:val="000B3542"/>
    <w:rsid w:val="000C13A4"/>
    <w:rsid w:val="000C17F5"/>
    <w:rsid w:val="000C2B86"/>
    <w:rsid w:val="000C41BB"/>
    <w:rsid w:val="000C4543"/>
    <w:rsid w:val="000C5AB3"/>
    <w:rsid w:val="000C7C47"/>
    <w:rsid w:val="000D2EA0"/>
    <w:rsid w:val="000D3738"/>
    <w:rsid w:val="000D5A77"/>
    <w:rsid w:val="000D638F"/>
    <w:rsid w:val="000D69FA"/>
    <w:rsid w:val="000E1E6B"/>
    <w:rsid w:val="000E1EB4"/>
    <w:rsid w:val="000E2F60"/>
    <w:rsid w:val="000E3008"/>
    <w:rsid w:val="000E3E63"/>
    <w:rsid w:val="000E3EDC"/>
    <w:rsid w:val="000E4953"/>
    <w:rsid w:val="000E5A6E"/>
    <w:rsid w:val="000E6AEF"/>
    <w:rsid w:val="000E7647"/>
    <w:rsid w:val="000F137F"/>
    <w:rsid w:val="000F4446"/>
    <w:rsid w:val="000F4FDA"/>
    <w:rsid w:val="000F55D7"/>
    <w:rsid w:val="000F6421"/>
    <w:rsid w:val="00100292"/>
    <w:rsid w:val="00101B6F"/>
    <w:rsid w:val="001023A6"/>
    <w:rsid w:val="001046DC"/>
    <w:rsid w:val="00104C3C"/>
    <w:rsid w:val="001050E6"/>
    <w:rsid w:val="001068EF"/>
    <w:rsid w:val="00106D83"/>
    <w:rsid w:val="00107AC5"/>
    <w:rsid w:val="00110480"/>
    <w:rsid w:val="001108BA"/>
    <w:rsid w:val="001119B2"/>
    <w:rsid w:val="0011220C"/>
    <w:rsid w:val="001130F7"/>
    <w:rsid w:val="00115CFE"/>
    <w:rsid w:val="00117AE3"/>
    <w:rsid w:val="00120211"/>
    <w:rsid w:val="001238B7"/>
    <w:rsid w:val="00124458"/>
    <w:rsid w:val="00124560"/>
    <w:rsid w:val="00131752"/>
    <w:rsid w:val="001324F1"/>
    <w:rsid w:val="0013396A"/>
    <w:rsid w:val="00135DAD"/>
    <w:rsid w:val="0014351A"/>
    <w:rsid w:val="00161016"/>
    <w:rsid w:val="001622C4"/>
    <w:rsid w:val="00162D70"/>
    <w:rsid w:val="00163D95"/>
    <w:rsid w:val="00167150"/>
    <w:rsid w:val="00167ACA"/>
    <w:rsid w:val="00172091"/>
    <w:rsid w:val="00172296"/>
    <w:rsid w:val="00172DE8"/>
    <w:rsid w:val="001750D4"/>
    <w:rsid w:val="00176F73"/>
    <w:rsid w:val="00177CEF"/>
    <w:rsid w:val="00180636"/>
    <w:rsid w:val="001836B5"/>
    <w:rsid w:val="00184EAB"/>
    <w:rsid w:val="00186439"/>
    <w:rsid w:val="001918D5"/>
    <w:rsid w:val="00192091"/>
    <w:rsid w:val="0019461B"/>
    <w:rsid w:val="00197095"/>
    <w:rsid w:val="0019767C"/>
    <w:rsid w:val="00197AE3"/>
    <w:rsid w:val="00197BD2"/>
    <w:rsid w:val="001A260C"/>
    <w:rsid w:val="001A3116"/>
    <w:rsid w:val="001A33DD"/>
    <w:rsid w:val="001A363E"/>
    <w:rsid w:val="001A526E"/>
    <w:rsid w:val="001A7828"/>
    <w:rsid w:val="001B08C0"/>
    <w:rsid w:val="001B2C2E"/>
    <w:rsid w:val="001B2F6B"/>
    <w:rsid w:val="001B375A"/>
    <w:rsid w:val="001B653C"/>
    <w:rsid w:val="001B7B4C"/>
    <w:rsid w:val="001C2EC8"/>
    <w:rsid w:val="001C5686"/>
    <w:rsid w:val="001D0F6F"/>
    <w:rsid w:val="001D26A1"/>
    <w:rsid w:val="001D2C21"/>
    <w:rsid w:val="001D31C8"/>
    <w:rsid w:val="001D4E97"/>
    <w:rsid w:val="001D52C7"/>
    <w:rsid w:val="001D6DBF"/>
    <w:rsid w:val="001D6EA9"/>
    <w:rsid w:val="001E01E8"/>
    <w:rsid w:val="001E0444"/>
    <w:rsid w:val="001E15B6"/>
    <w:rsid w:val="001E1A27"/>
    <w:rsid w:val="001E21D0"/>
    <w:rsid w:val="001E2713"/>
    <w:rsid w:val="001E3B05"/>
    <w:rsid w:val="001E69BF"/>
    <w:rsid w:val="001E7C4B"/>
    <w:rsid w:val="001F1E52"/>
    <w:rsid w:val="001F231F"/>
    <w:rsid w:val="001F2863"/>
    <w:rsid w:val="001F2A59"/>
    <w:rsid w:val="001F2BA8"/>
    <w:rsid w:val="001F4348"/>
    <w:rsid w:val="001F4990"/>
    <w:rsid w:val="001F4AB0"/>
    <w:rsid w:val="00201006"/>
    <w:rsid w:val="00203D94"/>
    <w:rsid w:val="002045E4"/>
    <w:rsid w:val="002050D8"/>
    <w:rsid w:val="00205EBD"/>
    <w:rsid w:val="00206C4C"/>
    <w:rsid w:val="002079FA"/>
    <w:rsid w:val="00207DCA"/>
    <w:rsid w:val="00210CC1"/>
    <w:rsid w:val="00211CEC"/>
    <w:rsid w:val="00214247"/>
    <w:rsid w:val="0021445B"/>
    <w:rsid w:val="00214F47"/>
    <w:rsid w:val="00217171"/>
    <w:rsid w:val="002173C7"/>
    <w:rsid w:val="00221244"/>
    <w:rsid w:val="00221FBE"/>
    <w:rsid w:val="002221C6"/>
    <w:rsid w:val="00224056"/>
    <w:rsid w:val="00225C0F"/>
    <w:rsid w:val="00225E15"/>
    <w:rsid w:val="00232513"/>
    <w:rsid w:val="00233E31"/>
    <w:rsid w:val="00234E33"/>
    <w:rsid w:val="00235BC5"/>
    <w:rsid w:val="0023636E"/>
    <w:rsid w:val="00237977"/>
    <w:rsid w:val="00241B37"/>
    <w:rsid w:val="00243DA5"/>
    <w:rsid w:val="002440BD"/>
    <w:rsid w:val="0024694D"/>
    <w:rsid w:val="00246951"/>
    <w:rsid w:val="00246BE6"/>
    <w:rsid w:val="0025126C"/>
    <w:rsid w:val="0025291E"/>
    <w:rsid w:val="002551E8"/>
    <w:rsid w:val="00255AC4"/>
    <w:rsid w:val="00255FE0"/>
    <w:rsid w:val="002600E1"/>
    <w:rsid w:val="00265B08"/>
    <w:rsid w:val="00267B20"/>
    <w:rsid w:val="00271936"/>
    <w:rsid w:val="00271EC0"/>
    <w:rsid w:val="002769FB"/>
    <w:rsid w:val="00277233"/>
    <w:rsid w:val="00277BE6"/>
    <w:rsid w:val="0028018C"/>
    <w:rsid w:val="002803B2"/>
    <w:rsid w:val="00280DC5"/>
    <w:rsid w:val="00285B94"/>
    <w:rsid w:val="00287C36"/>
    <w:rsid w:val="002908E1"/>
    <w:rsid w:val="00292EBE"/>
    <w:rsid w:val="00292FF3"/>
    <w:rsid w:val="002938D6"/>
    <w:rsid w:val="00295398"/>
    <w:rsid w:val="0029688D"/>
    <w:rsid w:val="002A0794"/>
    <w:rsid w:val="002A3EE2"/>
    <w:rsid w:val="002A601C"/>
    <w:rsid w:val="002B15BD"/>
    <w:rsid w:val="002B2190"/>
    <w:rsid w:val="002B2303"/>
    <w:rsid w:val="002B240C"/>
    <w:rsid w:val="002B59E1"/>
    <w:rsid w:val="002B5E23"/>
    <w:rsid w:val="002B5F5A"/>
    <w:rsid w:val="002B71ED"/>
    <w:rsid w:val="002C0AE4"/>
    <w:rsid w:val="002C0E50"/>
    <w:rsid w:val="002C2113"/>
    <w:rsid w:val="002C3761"/>
    <w:rsid w:val="002C73F3"/>
    <w:rsid w:val="002C7767"/>
    <w:rsid w:val="002D0699"/>
    <w:rsid w:val="002D0FA9"/>
    <w:rsid w:val="002D1F72"/>
    <w:rsid w:val="002D3147"/>
    <w:rsid w:val="002D441E"/>
    <w:rsid w:val="002D5A22"/>
    <w:rsid w:val="002D69F7"/>
    <w:rsid w:val="002D76AC"/>
    <w:rsid w:val="002D7FDA"/>
    <w:rsid w:val="002E6238"/>
    <w:rsid w:val="002E6C0F"/>
    <w:rsid w:val="002E70B5"/>
    <w:rsid w:val="002F0055"/>
    <w:rsid w:val="002F182C"/>
    <w:rsid w:val="002F1926"/>
    <w:rsid w:val="002F1EE6"/>
    <w:rsid w:val="002F35DC"/>
    <w:rsid w:val="002F38FC"/>
    <w:rsid w:val="002F4655"/>
    <w:rsid w:val="002F49FC"/>
    <w:rsid w:val="002F7255"/>
    <w:rsid w:val="002F7B96"/>
    <w:rsid w:val="003012A5"/>
    <w:rsid w:val="00301FF1"/>
    <w:rsid w:val="00304541"/>
    <w:rsid w:val="003066F2"/>
    <w:rsid w:val="00306DA0"/>
    <w:rsid w:val="00306EBD"/>
    <w:rsid w:val="00310AB1"/>
    <w:rsid w:val="00316A34"/>
    <w:rsid w:val="003170E4"/>
    <w:rsid w:val="003172DA"/>
    <w:rsid w:val="003177CF"/>
    <w:rsid w:val="00317A26"/>
    <w:rsid w:val="00320554"/>
    <w:rsid w:val="00321579"/>
    <w:rsid w:val="0032323C"/>
    <w:rsid w:val="003239C2"/>
    <w:rsid w:val="003250FA"/>
    <w:rsid w:val="00325265"/>
    <w:rsid w:val="0032594F"/>
    <w:rsid w:val="00330257"/>
    <w:rsid w:val="003311D8"/>
    <w:rsid w:val="003372DA"/>
    <w:rsid w:val="00342315"/>
    <w:rsid w:val="0034358D"/>
    <w:rsid w:val="00344548"/>
    <w:rsid w:val="00344C98"/>
    <w:rsid w:val="00345159"/>
    <w:rsid w:val="00350307"/>
    <w:rsid w:val="00350914"/>
    <w:rsid w:val="0035628E"/>
    <w:rsid w:val="0035683C"/>
    <w:rsid w:val="00361D41"/>
    <w:rsid w:val="00362B2B"/>
    <w:rsid w:val="00364967"/>
    <w:rsid w:val="00364D77"/>
    <w:rsid w:val="00371F26"/>
    <w:rsid w:val="003745DC"/>
    <w:rsid w:val="00374CFD"/>
    <w:rsid w:val="00374FC9"/>
    <w:rsid w:val="00381AAA"/>
    <w:rsid w:val="003835E5"/>
    <w:rsid w:val="00383E53"/>
    <w:rsid w:val="00384089"/>
    <w:rsid w:val="0038469A"/>
    <w:rsid w:val="00386A48"/>
    <w:rsid w:val="00390C14"/>
    <w:rsid w:val="00391F42"/>
    <w:rsid w:val="00395193"/>
    <w:rsid w:val="00397A84"/>
    <w:rsid w:val="003A0C68"/>
    <w:rsid w:val="003A12D4"/>
    <w:rsid w:val="003A1B8D"/>
    <w:rsid w:val="003A52D9"/>
    <w:rsid w:val="003A7CB2"/>
    <w:rsid w:val="003B2465"/>
    <w:rsid w:val="003B4B56"/>
    <w:rsid w:val="003C0DB2"/>
    <w:rsid w:val="003C0F23"/>
    <w:rsid w:val="003C387E"/>
    <w:rsid w:val="003C3BDB"/>
    <w:rsid w:val="003C3D5A"/>
    <w:rsid w:val="003C53F3"/>
    <w:rsid w:val="003C76C0"/>
    <w:rsid w:val="003D14E6"/>
    <w:rsid w:val="003D1941"/>
    <w:rsid w:val="003D2308"/>
    <w:rsid w:val="003D246C"/>
    <w:rsid w:val="003D3B23"/>
    <w:rsid w:val="003D5BC5"/>
    <w:rsid w:val="003E23BE"/>
    <w:rsid w:val="003E328E"/>
    <w:rsid w:val="003E37B8"/>
    <w:rsid w:val="003E4427"/>
    <w:rsid w:val="003F062C"/>
    <w:rsid w:val="003F15C1"/>
    <w:rsid w:val="003F2456"/>
    <w:rsid w:val="003F431B"/>
    <w:rsid w:val="003F4E80"/>
    <w:rsid w:val="003F5BF5"/>
    <w:rsid w:val="003F6A59"/>
    <w:rsid w:val="004006D4"/>
    <w:rsid w:val="0040163B"/>
    <w:rsid w:val="00402175"/>
    <w:rsid w:val="00402531"/>
    <w:rsid w:val="0040577F"/>
    <w:rsid w:val="00406EA4"/>
    <w:rsid w:val="00411078"/>
    <w:rsid w:val="00411281"/>
    <w:rsid w:val="0041403B"/>
    <w:rsid w:val="00414E0C"/>
    <w:rsid w:val="00415DCC"/>
    <w:rsid w:val="00416F20"/>
    <w:rsid w:val="00420BC4"/>
    <w:rsid w:val="0042142B"/>
    <w:rsid w:val="00421440"/>
    <w:rsid w:val="00423925"/>
    <w:rsid w:val="0042430C"/>
    <w:rsid w:val="00424E2D"/>
    <w:rsid w:val="004250AD"/>
    <w:rsid w:val="0042519C"/>
    <w:rsid w:val="004263D9"/>
    <w:rsid w:val="004266CD"/>
    <w:rsid w:val="00430F80"/>
    <w:rsid w:val="00431126"/>
    <w:rsid w:val="00433DA6"/>
    <w:rsid w:val="00433E34"/>
    <w:rsid w:val="004347AA"/>
    <w:rsid w:val="004364A2"/>
    <w:rsid w:val="004405E8"/>
    <w:rsid w:val="00441B23"/>
    <w:rsid w:val="0044351C"/>
    <w:rsid w:val="00447543"/>
    <w:rsid w:val="00456CA9"/>
    <w:rsid w:val="00457586"/>
    <w:rsid w:val="00457F40"/>
    <w:rsid w:val="0046004C"/>
    <w:rsid w:val="0046103A"/>
    <w:rsid w:val="0046453D"/>
    <w:rsid w:val="004646EF"/>
    <w:rsid w:val="0046561C"/>
    <w:rsid w:val="004674A1"/>
    <w:rsid w:val="00470FAF"/>
    <w:rsid w:val="004730B0"/>
    <w:rsid w:val="00481501"/>
    <w:rsid w:val="00481F84"/>
    <w:rsid w:val="0048270F"/>
    <w:rsid w:val="004828A7"/>
    <w:rsid w:val="00483A44"/>
    <w:rsid w:val="004861A0"/>
    <w:rsid w:val="00486A33"/>
    <w:rsid w:val="00486D7E"/>
    <w:rsid w:val="004935BD"/>
    <w:rsid w:val="00496841"/>
    <w:rsid w:val="00496CA7"/>
    <w:rsid w:val="004A0724"/>
    <w:rsid w:val="004A2B26"/>
    <w:rsid w:val="004A332A"/>
    <w:rsid w:val="004A53F5"/>
    <w:rsid w:val="004B0026"/>
    <w:rsid w:val="004B1585"/>
    <w:rsid w:val="004B389B"/>
    <w:rsid w:val="004B3F50"/>
    <w:rsid w:val="004B5ADE"/>
    <w:rsid w:val="004B62B9"/>
    <w:rsid w:val="004B632A"/>
    <w:rsid w:val="004C1C49"/>
    <w:rsid w:val="004D17D3"/>
    <w:rsid w:val="004D350E"/>
    <w:rsid w:val="004D4321"/>
    <w:rsid w:val="004D62B1"/>
    <w:rsid w:val="004D79CD"/>
    <w:rsid w:val="004E22A0"/>
    <w:rsid w:val="004E4A2D"/>
    <w:rsid w:val="004E6C54"/>
    <w:rsid w:val="004F3622"/>
    <w:rsid w:val="004F3ED0"/>
    <w:rsid w:val="004F4764"/>
    <w:rsid w:val="004F54D2"/>
    <w:rsid w:val="004F6AC5"/>
    <w:rsid w:val="005018E0"/>
    <w:rsid w:val="00502830"/>
    <w:rsid w:val="005119EE"/>
    <w:rsid w:val="0051260E"/>
    <w:rsid w:val="005128F1"/>
    <w:rsid w:val="00515246"/>
    <w:rsid w:val="00515A40"/>
    <w:rsid w:val="00515B61"/>
    <w:rsid w:val="00517FEA"/>
    <w:rsid w:val="00521A20"/>
    <w:rsid w:val="0052373C"/>
    <w:rsid w:val="0052521D"/>
    <w:rsid w:val="00526588"/>
    <w:rsid w:val="00527590"/>
    <w:rsid w:val="005351AA"/>
    <w:rsid w:val="00535338"/>
    <w:rsid w:val="005414C7"/>
    <w:rsid w:val="00542F41"/>
    <w:rsid w:val="00542FFF"/>
    <w:rsid w:val="0054320D"/>
    <w:rsid w:val="00543666"/>
    <w:rsid w:val="005453FA"/>
    <w:rsid w:val="0054598D"/>
    <w:rsid w:val="00545F46"/>
    <w:rsid w:val="00545F87"/>
    <w:rsid w:val="00546D25"/>
    <w:rsid w:val="005523FA"/>
    <w:rsid w:val="00555FBB"/>
    <w:rsid w:val="00562AC7"/>
    <w:rsid w:val="00563657"/>
    <w:rsid w:val="0056428F"/>
    <w:rsid w:val="0056545D"/>
    <w:rsid w:val="005724ED"/>
    <w:rsid w:val="0057291F"/>
    <w:rsid w:val="005733DE"/>
    <w:rsid w:val="00574019"/>
    <w:rsid w:val="00575FC8"/>
    <w:rsid w:val="00576B0F"/>
    <w:rsid w:val="00580A24"/>
    <w:rsid w:val="005819A8"/>
    <w:rsid w:val="00583A21"/>
    <w:rsid w:val="005859B9"/>
    <w:rsid w:val="00586A78"/>
    <w:rsid w:val="00586E9A"/>
    <w:rsid w:val="005908A0"/>
    <w:rsid w:val="00591AA8"/>
    <w:rsid w:val="00596798"/>
    <w:rsid w:val="005971F7"/>
    <w:rsid w:val="005A2E1A"/>
    <w:rsid w:val="005A6164"/>
    <w:rsid w:val="005A66B0"/>
    <w:rsid w:val="005A6F53"/>
    <w:rsid w:val="005B3591"/>
    <w:rsid w:val="005B596D"/>
    <w:rsid w:val="005C0017"/>
    <w:rsid w:val="005C187B"/>
    <w:rsid w:val="005C3DCA"/>
    <w:rsid w:val="005C53F2"/>
    <w:rsid w:val="005C6FF6"/>
    <w:rsid w:val="005D140E"/>
    <w:rsid w:val="005D2931"/>
    <w:rsid w:val="005D6BFF"/>
    <w:rsid w:val="005D6F82"/>
    <w:rsid w:val="005D7A3E"/>
    <w:rsid w:val="005D7E03"/>
    <w:rsid w:val="005E0C16"/>
    <w:rsid w:val="005E2DB3"/>
    <w:rsid w:val="005E4615"/>
    <w:rsid w:val="005E4B8E"/>
    <w:rsid w:val="005E60D2"/>
    <w:rsid w:val="005E6A4A"/>
    <w:rsid w:val="005F0094"/>
    <w:rsid w:val="005F031C"/>
    <w:rsid w:val="005F20BF"/>
    <w:rsid w:val="005F21A8"/>
    <w:rsid w:val="005F501F"/>
    <w:rsid w:val="00600736"/>
    <w:rsid w:val="00612ED0"/>
    <w:rsid w:val="006150E9"/>
    <w:rsid w:val="00615393"/>
    <w:rsid w:val="00615B0B"/>
    <w:rsid w:val="00615D85"/>
    <w:rsid w:val="00615EC0"/>
    <w:rsid w:val="0062526F"/>
    <w:rsid w:val="006256F6"/>
    <w:rsid w:val="00627C9D"/>
    <w:rsid w:val="00631FD1"/>
    <w:rsid w:val="00633CC4"/>
    <w:rsid w:val="0063716C"/>
    <w:rsid w:val="00637D6F"/>
    <w:rsid w:val="006407D7"/>
    <w:rsid w:val="0064217D"/>
    <w:rsid w:val="00642747"/>
    <w:rsid w:val="00642B95"/>
    <w:rsid w:val="00644859"/>
    <w:rsid w:val="006448A1"/>
    <w:rsid w:val="00644FBB"/>
    <w:rsid w:val="00644FF8"/>
    <w:rsid w:val="006479EC"/>
    <w:rsid w:val="00647F50"/>
    <w:rsid w:val="00651078"/>
    <w:rsid w:val="00652362"/>
    <w:rsid w:val="006525C4"/>
    <w:rsid w:val="0065548B"/>
    <w:rsid w:val="00655BAB"/>
    <w:rsid w:val="00656839"/>
    <w:rsid w:val="0066161E"/>
    <w:rsid w:val="00662C51"/>
    <w:rsid w:val="00663827"/>
    <w:rsid w:val="006641AF"/>
    <w:rsid w:val="00664A77"/>
    <w:rsid w:val="006668CF"/>
    <w:rsid w:val="00667C49"/>
    <w:rsid w:val="006734FF"/>
    <w:rsid w:val="00676DEA"/>
    <w:rsid w:val="00690D39"/>
    <w:rsid w:val="00695FA2"/>
    <w:rsid w:val="00696A7D"/>
    <w:rsid w:val="00697072"/>
    <w:rsid w:val="006A1532"/>
    <w:rsid w:val="006A19A6"/>
    <w:rsid w:val="006A1EC8"/>
    <w:rsid w:val="006A27F8"/>
    <w:rsid w:val="006A669B"/>
    <w:rsid w:val="006A6C8B"/>
    <w:rsid w:val="006B1679"/>
    <w:rsid w:val="006B186B"/>
    <w:rsid w:val="006B3474"/>
    <w:rsid w:val="006B349C"/>
    <w:rsid w:val="006B4EB2"/>
    <w:rsid w:val="006C1891"/>
    <w:rsid w:val="006C264E"/>
    <w:rsid w:val="006C4EEB"/>
    <w:rsid w:val="006C6585"/>
    <w:rsid w:val="006C696C"/>
    <w:rsid w:val="006C6C89"/>
    <w:rsid w:val="006D33D4"/>
    <w:rsid w:val="006D43D5"/>
    <w:rsid w:val="006D4A33"/>
    <w:rsid w:val="006D609C"/>
    <w:rsid w:val="006D70A9"/>
    <w:rsid w:val="006E0634"/>
    <w:rsid w:val="006E10C2"/>
    <w:rsid w:val="006E1266"/>
    <w:rsid w:val="006E1C78"/>
    <w:rsid w:val="006E1F6C"/>
    <w:rsid w:val="006E4A35"/>
    <w:rsid w:val="006E5F0D"/>
    <w:rsid w:val="006E7BD2"/>
    <w:rsid w:val="006E7E15"/>
    <w:rsid w:val="006F14F9"/>
    <w:rsid w:val="006F2674"/>
    <w:rsid w:val="006F31DF"/>
    <w:rsid w:val="006F3961"/>
    <w:rsid w:val="006F3CA8"/>
    <w:rsid w:val="006F56F6"/>
    <w:rsid w:val="006F6B71"/>
    <w:rsid w:val="006F7265"/>
    <w:rsid w:val="006F7C73"/>
    <w:rsid w:val="00700A17"/>
    <w:rsid w:val="00701EF9"/>
    <w:rsid w:val="007022A7"/>
    <w:rsid w:val="00706B89"/>
    <w:rsid w:val="00707D4D"/>
    <w:rsid w:val="00711855"/>
    <w:rsid w:val="00712E06"/>
    <w:rsid w:val="00713395"/>
    <w:rsid w:val="00713B75"/>
    <w:rsid w:val="00715852"/>
    <w:rsid w:val="00716360"/>
    <w:rsid w:val="00722099"/>
    <w:rsid w:val="00723EFF"/>
    <w:rsid w:val="00725591"/>
    <w:rsid w:val="00732826"/>
    <w:rsid w:val="007356C1"/>
    <w:rsid w:val="0073616E"/>
    <w:rsid w:val="00741F8D"/>
    <w:rsid w:val="0074274A"/>
    <w:rsid w:val="0074289C"/>
    <w:rsid w:val="00744F3E"/>
    <w:rsid w:val="007466D8"/>
    <w:rsid w:val="00750DCA"/>
    <w:rsid w:val="007550DA"/>
    <w:rsid w:val="007564FF"/>
    <w:rsid w:val="0076235A"/>
    <w:rsid w:val="0076385A"/>
    <w:rsid w:val="00765C06"/>
    <w:rsid w:val="00766829"/>
    <w:rsid w:val="00770443"/>
    <w:rsid w:val="007720A7"/>
    <w:rsid w:val="007732BD"/>
    <w:rsid w:val="00774C0F"/>
    <w:rsid w:val="00774E41"/>
    <w:rsid w:val="00777360"/>
    <w:rsid w:val="00781F7A"/>
    <w:rsid w:val="007822AC"/>
    <w:rsid w:val="007829E4"/>
    <w:rsid w:val="00784D44"/>
    <w:rsid w:val="007868AF"/>
    <w:rsid w:val="00791126"/>
    <w:rsid w:val="007943C5"/>
    <w:rsid w:val="00796B75"/>
    <w:rsid w:val="007A1853"/>
    <w:rsid w:val="007A1900"/>
    <w:rsid w:val="007A21C1"/>
    <w:rsid w:val="007A472D"/>
    <w:rsid w:val="007B0488"/>
    <w:rsid w:val="007B0AB7"/>
    <w:rsid w:val="007B2318"/>
    <w:rsid w:val="007B2E8E"/>
    <w:rsid w:val="007B737D"/>
    <w:rsid w:val="007B782F"/>
    <w:rsid w:val="007C2FBA"/>
    <w:rsid w:val="007C3804"/>
    <w:rsid w:val="007C3971"/>
    <w:rsid w:val="007C4D7B"/>
    <w:rsid w:val="007C5C45"/>
    <w:rsid w:val="007C5C67"/>
    <w:rsid w:val="007C7074"/>
    <w:rsid w:val="007D0AED"/>
    <w:rsid w:val="007D20B1"/>
    <w:rsid w:val="007D3C6D"/>
    <w:rsid w:val="007D4743"/>
    <w:rsid w:val="007D4BC1"/>
    <w:rsid w:val="007D6204"/>
    <w:rsid w:val="007D64DD"/>
    <w:rsid w:val="007D65D3"/>
    <w:rsid w:val="007D6805"/>
    <w:rsid w:val="007E1982"/>
    <w:rsid w:val="007E1FB9"/>
    <w:rsid w:val="007E27F6"/>
    <w:rsid w:val="007E43F8"/>
    <w:rsid w:val="007E4746"/>
    <w:rsid w:val="007E512B"/>
    <w:rsid w:val="007F0733"/>
    <w:rsid w:val="007F08B9"/>
    <w:rsid w:val="007F1264"/>
    <w:rsid w:val="007F1B9F"/>
    <w:rsid w:val="007F2D29"/>
    <w:rsid w:val="007F3FE1"/>
    <w:rsid w:val="007F4A14"/>
    <w:rsid w:val="007F6700"/>
    <w:rsid w:val="007F6A71"/>
    <w:rsid w:val="007F70F7"/>
    <w:rsid w:val="007F7E96"/>
    <w:rsid w:val="008008C6"/>
    <w:rsid w:val="00800C1C"/>
    <w:rsid w:val="00800F2C"/>
    <w:rsid w:val="008050DB"/>
    <w:rsid w:val="00806DD3"/>
    <w:rsid w:val="008070A1"/>
    <w:rsid w:val="00810FE2"/>
    <w:rsid w:val="00813D92"/>
    <w:rsid w:val="00813FC9"/>
    <w:rsid w:val="008157AF"/>
    <w:rsid w:val="00817F66"/>
    <w:rsid w:val="00817FD7"/>
    <w:rsid w:val="00821CE7"/>
    <w:rsid w:val="00821E65"/>
    <w:rsid w:val="008230F2"/>
    <w:rsid w:val="008249D3"/>
    <w:rsid w:val="008272A3"/>
    <w:rsid w:val="00830359"/>
    <w:rsid w:val="00830E74"/>
    <w:rsid w:val="00833F45"/>
    <w:rsid w:val="00835EFC"/>
    <w:rsid w:val="00840947"/>
    <w:rsid w:val="00844B1C"/>
    <w:rsid w:val="0085000B"/>
    <w:rsid w:val="008501BA"/>
    <w:rsid w:val="00850617"/>
    <w:rsid w:val="008535BB"/>
    <w:rsid w:val="008565CD"/>
    <w:rsid w:val="008566D5"/>
    <w:rsid w:val="00857563"/>
    <w:rsid w:val="00860F97"/>
    <w:rsid w:val="008610C7"/>
    <w:rsid w:val="008678D4"/>
    <w:rsid w:val="0087082B"/>
    <w:rsid w:val="00870C13"/>
    <w:rsid w:val="0087612D"/>
    <w:rsid w:val="008766C3"/>
    <w:rsid w:val="00880465"/>
    <w:rsid w:val="008805D5"/>
    <w:rsid w:val="00881D1D"/>
    <w:rsid w:val="00881D23"/>
    <w:rsid w:val="008821A6"/>
    <w:rsid w:val="00883607"/>
    <w:rsid w:val="00883FD1"/>
    <w:rsid w:val="0088576B"/>
    <w:rsid w:val="00886C6D"/>
    <w:rsid w:val="00890B72"/>
    <w:rsid w:val="00890FF0"/>
    <w:rsid w:val="00891DE9"/>
    <w:rsid w:val="00892F3F"/>
    <w:rsid w:val="008A0C07"/>
    <w:rsid w:val="008A15A6"/>
    <w:rsid w:val="008A4AD0"/>
    <w:rsid w:val="008A69F5"/>
    <w:rsid w:val="008A782D"/>
    <w:rsid w:val="008A796A"/>
    <w:rsid w:val="008A7997"/>
    <w:rsid w:val="008B0285"/>
    <w:rsid w:val="008B0773"/>
    <w:rsid w:val="008B166F"/>
    <w:rsid w:val="008B4847"/>
    <w:rsid w:val="008B4FCA"/>
    <w:rsid w:val="008C01B4"/>
    <w:rsid w:val="008C0941"/>
    <w:rsid w:val="008C1702"/>
    <w:rsid w:val="008C44CB"/>
    <w:rsid w:val="008C4B2D"/>
    <w:rsid w:val="008C4D8C"/>
    <w:rsid w:val="008C5DC4"/>
    <w:rsid w:val="008C66A2"/>
    <w:rsid w:val="008C67D1"/>
    <w:rsid w:val="008C732D"/>
    <w:rsid w:val="008C7F2B"/>
    <w:rsid w:val="008D2A68"/>
    <w:rsid w:val="008D346A"/>
    <w:rsid w:val="008D5417"/>
    <w:rsid w:val="008D54B1"/>
    <w:rsid w:val="008D66BC"/>
    <w:rsid w:val="008E1099"/>
    <w:rsid w:val="008E1A37"/>
    <w:rsid w:val="008E202A"/>
    <w:rsid w:val="008E3D3F"/>
    <w:rsid w:val="008E4F84"/>
    <w:rsid w:val="008E52B7"/>
    <w:rsid w:val="008E54B4"/>
    <w:rsid w:val="008E73D4"/>
    <w:rsid w:val="008E7F9B"/>
    <w:rsid w:val="008F0639"/>
    <w:rsid w:val="008F079B"/>
    <w:rsid w:val="008F1572"/>
    <w:rsid w:val="008F2B43"/>
    <w:rsid w:val="008F3A12"/>
    <w:rsid w:val="008F4501"/>
    <w:rsid w:val="008F488E"/>
    <w:rsid w:val="008F4993"/>
    <w:rsid w:val="008F4DFC"/>
    <w:rsid w:val="008F55FF"/>
    <w:rsid w:val="008F5694"/>
    <w:rsid w:val="009020C3"/>
    <w:rsid w:val="009021F5"/>
    <w:rsid w:val="009025F9"/>
    <w:rsid w:val="009026F9"/>
    <w:rsid w:val="009035D3"/>
    <w:rsid w:val="00904B97"/>
    <w:rsid w:val="00906C77"/>
    <w:rsid w:val="009106FD"/>
    <w:rsid w:val="00910C16"/>
    <w:rsid w:val="009118AE"/>
    <w:rsid w:val="00912451"/>
    <w:rsid w:val="00912B86"/>
    <w:rsid w:val="0091545F"/>
    <w:rsid w:val="00915FED"/>
    <w:rsid w:val="0092269B"/>
    <w:rsid w:val="00924067"/>
    <w:rsid w:val="00925946"/>
    <w:rsid w:val="00926D1F"/>
    <w:rsid w:val="00930B9F"/>
    <w:rsid w:val="009321A5"/>
    <w:rsid w:val="00932E2B"/>
    <w:rsid w:val="009355B3"/>
    <w:rsid w:val="00937CB7"/>
    <w:rsid w:val="00940575"/>
    <w:rsid w:val="00941CE8"/>
    <w:rsid w:val="0094369B"/>
    <w:rsid w:val="00944E1F"/>
    <w:rsid w:val="009463B3"/>
    <w:rsid w:val="00946F49"/>
    <w:rsid w:val="00947180"/>
    <w:rsid w:val="00947EBF"/>
    <w:rsid w:val="00950DA0"/>
    <w:rsid w:val="0095554A"/>
    <w:rsid w:val="00960C1F"/>
    <w:rsid w:val="00961E57"/>
    <w:rsid w:val="00963D9D"/>
    <w:rsid w:val="00972029"/>
    <w:rsid w:val="0097218F"/>
    <w:rsid w:val="0097371A"/>
    <w:rsid w:val="0097509A"/>
    <w:rsid w:val="00975D3F"/>
    <w:rsid w:val="00980C52"/>
    <w:rsid w:val="009821DD"/>
    <w:rsid w:val="009823CB"/>
    <w:rsid w:val="00983488"/>
    <w:rsid w:val="009835C1"/>
    <w:rsid w:val="00985367"/>
    <w:rsid w:val="009855F7"/>
    <w:rsid w:val="009858C6"/>
    <w:rsid w:val="009873E9"/>
    <w:rsid w:val="009937C4"/>
    <w:rsid w:val="009956D7"/>
    <w:rsid w:val="009964E6"/>
    <w:rsid w:val="00996AE2"/>
    <w:rsid w:val="009A79A1"/>
    <w:rsid w:val="009B26DD"/>
    <w:rsid w:val="009B337D"/>
    <w:rsid w:val="009B3A0C"/>
    <w:rsid w:val="009B7FDE"/>
    <w:rsid w:val="009C1F94"/>
    <w:rsid w:val="009C2B12"/>
    <w:rsid w:val="009C31D3"/>
    <w:rsid w:val="009D01CA"/>
    <w:rsid w:val="009D3FF3"/>
    <w:rsid w:val="009D4FA6"/>
    <w:rsid w:val="009D5DAE"/>
    <w:rsid w:val="009E2C86"/>
    <w:rsid w:val="009E35BC"/>
    <w:rsid w:val="009E3C16"/>
    <w:rsid w:val="009E4EE6"/>
    <w:rsid w:val="009E7FB8"/>
    <w:rsid w:val="009F2AEA"/>
    <w:rsid w:val="009F3511"/>
    <w:rsid w:val="009F4E98"/>
    <w:rsid w:val="009F785F"/>
    <w:rsid w:val="00A0005C"/>
    <w:rsid w:val="00A009F7"/>
    <w:rsid w:val="00A02B37"/>
    <w:rsid w:val="00A030A8"/>
    <w:rsid w:val="00A05822"/>
    <w:rsid w:val="00A110D5"/>
    <w:rsid w:val="00A11E72"/>
    <w:rsid w:val="00A1304C"/>
    <w:rsid w:val="00A149EA"/>
    <w:rsid w:val="00A14D64"/>
    <w:rsid w:val="00A150AF"/>
    <w:rsid w:val="00A161F0"/>
    <w:rsid w:val="00A2178C"/>
    <w:rsid w:val="00A21ED8"/>
    <w:rsid w:val="00A21FA0"/>
    <w:rsid w:val="00A2290C"/>
    <w:rsid w:val="00A25DE0"/>
    <w:rsid w:val="00A27C55"/>
    <w:rsid w:val="00A307B4"/>
    <w:rsid w:val="00A3101E"/>
    <w:rsid w:val="00A337E2"/>
    <w:rsid w:val="00A347A7"/>
    <w:rsid w:val="00A34BE3"/>
    <w:rsid w:val="00A359EF"/>
    <w:rsid w:val="00A35F82"/>
    <w:rsid w:val="00A37F09"/>
    <w:rsid w:val="00A4437B"/>
    <w:rsid w:val="00A459AC"/>
    <w:rsid w:val="00A466B4"/>
    <w:rsid w:val="00A47110"/>
    <w:rsid w:val="00A47885"/>
    <w:rsid w:val="00A501CF"/>
    <w:rsid w:val="00A514FE"/>
    <w:rsid w:val="00A544EC"/>
    <w:rsid w:val="00A554BA"/>
    <w:rsid w:val="00A565BF"/>
    <w:rsid w:val="00A5745C"/>
    <w:rsid w:val="00A64A1A"/>
    <w:rsid w:val="00A66EC8"/>
    <w:rsid w:val="00A67D68"/>
    <w:rsid w:val="00A706D4"/>
    <w:rsid w:val="00A70847"/>
    <w:rsid w:val="00A70D48"/>
    <w:rsid w:val="00A73E69"/>
    <w:rsid w:val="00A7580B"/>
    <w:rsid w:val="00A81F8E"/>
    <w:rsid w:val="00A827E1"/>
    <w:rsid w:val="00A827F5"/>
    <w:rsid w:val="00A83078"/>
    <w:rsid w:val="00A84209"/>
    <w:rsid w:val="00A87BF0"/>
    <w:rsid w:val="00A908B6"/>
    <w:rsid w:val="00A93708"/>
    <w:rsid w:val="00A940BC"/>
    <w:rsid w:val="00A963F5"/>
    <w:rsid w:val="00AA1A82"/>
    <w:rsid w:val="00AA1D7F"/>
    <w:rsid w:val="00AA2784"/>
    <w:rsid w:val="00AA50FC"/>
    <w:rsid w:val="00AB342E"/>
    <w:rsid w:val="00AB3EE3"/>
    <w:rsid w:val="00AB5A13"/>
    <w:rsid w:val="00AC246D"/>
    <w:rsid w:val="00AC606D"/>
    <w:rsid w:val="00AC6A28"/>
    <w:rsid w:val="00AC76D7"/>
    <w:rsid w:val="00AD05B6"/>
    <w:rsid w:val="00AD13A8"/>
    <w:rsid w:val="00AD19B2"/>
    <w:rsid w:val="00AD1CB2"/>
    <w:rsid w:val="00AD5DA7"/>
    <w:rsid w:val="00AD61D6"/>
    <w:rsid w:val="00AD73DD"/>
    <w:rsid w:val="00AE3F83"/>
    <w:rsid w:val="00AE6E3B"/>
    <w:rsid w:val="00AF07AE"/>
    <w:rsid w:val="00AF167E"/>
    <w:rsid w:val="00AF2C15"/>
    <w:rsid w:val="00AF5399"/>
    <w:rsid w:val="00AF5F18"/>
    <w:rsid w:val="00B040E2"/>
    <w:rsid w:val="00B06065"/>
    <w:rsid w:val="00B100E4"/>
    <w:rsid w:val="00B112B1"/>
    <w:rsid w:val="00B12713"/>
    <w:rsid w:val="00B14017"/>
    <w:rsid w:val="00B14843"/>
    <w:rsid w:val="00B1716E"/>
    <w:rsid w:val="00B17E34"/>
    <w:rsid w:val="00B21FB0"/>
    <w:rsid w:val="00B221B2"/>
    <w:rsid w:val="00B246F8"/>
    <w:rsid w:val="00B25002"/>
    <w:rsid w:val="00B2522C"/>
    <w:rsid w:val="00B27291"/>
    <w:rsid w:val="00B3082B"/>
    <w:rsid w:val="00B31F41"/>
    <w:rsid w:val="00B321A3"/>
    <w:rsid w:val="00B328ED"/>
    <w:rsid w:val="00B341F9"/>
    <w:rsid w:val="00B343F2"/>
    <w:rsid w:val="00B346DE"/>
    <w:rsid w:val="00B35FD6"/>
    <w:rsid w:val="00B364EE"/>
    <w:rsid w:val="00B403E7"/>
    <w:rsid w:val="00B40DE8"/>
    <w:rsid w:val="00B42BD6"/>
    <w:rsid w:val="00B45FBA"/>
    <w:rsid w:val="00B507E1"/>
    <w:rsid w:val="00B55299"/>
    <w:rsid w:val="00B6124E"/>
    <w:rsid w:val="00B612ED"/>
    <w:rsid w:val="00B62D45"/>
    <w:rsid w:val="00B62E82"/>
    <w:rsid w:val="00B650B4"/>
    <w:rsid w:val="00B65F22"/>
    <w:rsid w:val="00B66673"/>
    <w:rsid w:val="00B67095"/>
    <w:rsid w:val="00B70405"/>
    <w:rsid w:val="00B7099C"/>
    <w:rsid w:val="00B75F80"/>
    <w:rsid w:val="00B818E7"/>
    <w:rsid w:val="00B81C9A"/>
    <w:rsid w:val="00B83514"/>
    <w:rsid w:val="00B87573"/>
    <w:rsid w:val="00B9385D"/>
    <w:rsid w:val="00B9404F"/>
    <w:rsid w:val="00B95D9E"/>
    <w:rsid w:val="00BA18FA"/>
    <w:rsid w:val="00BA3DC4"/>
    <w:rsid w:val="00BA454D"/>
    <w:rsid w:val="00BA5CB3"/>
    <w:rsid w:val="00BB10D4"/>
    <w:rsid w:val="00BB2326"/>
    <w:rsid w:val="00BB28CE"/>
    <w:rsid w:val="00BB3B7E"/>
    <w:rsid w:val="00BB3BA0"/>
    <w:rsid w:val="00BC2D8C"/>
    <w:rsid w:val="00BC44AB"/>
    <w:rsid w:val="00BC4D7D"/>
    <w:rsid w:val="00BC7150"/>
    <w:rsid w:val="00BC731F"/>
    <w:rsid w:val="00BC7BF9"/>
    <w:rsid w:val="00BC7D1C"/>
    <w:rsid w:val="00BD19B4"/>
    <w:rsid w:val="00BD4185"/>
    <w:rsid w:val="00BD57BC"/>
    <w:rsid w:val="00BE2A15"/>
    <w:rsid w:val="00BE5317"/>
    <w:rsid w:val="00BE6350"/>
    <w:rsid w:val="00BF23BE"/>
    <w:rsid w:val="00BF3B51"/>
    <w:rsid w:val="00BF3C15"/>
    <w:rsid w:val="00BF5A69"/>
    <w:rsid w:val="00BF6578"/>
    <w:rsid w:val="00BF6D80"/>
    <w:rsid w:val="00C0180E"/>
    <w:rsid w:val="00C10058"/>
    <w:rsid w:val="00C100A2"/>
    <w:rsid w:val="00C11C53"/>
    <w:rsid w:val="00C13A9C"/>
    <w:rsid w:val="00C13EC2"/>
    <w:rsid w:val="00C14CB1"/>
    <w:rsid w:val="00C17B97"/>
    <w:rsid w:val="00C17E93"/>
    <w:rsid w:val="00C20AEE"/>
    <w:rsid w:val="00C2212C"/>
    <w:rsid w:val="00C2271B"/>
    <w:rsid w:val="00C22978"/>
    <w:rsid w:val="00C26E8E"/>
    <w:rsid w:val="00C27B12"/>
    <w:rsid w:val="00C30428"/>
    <w:rsid w:val="00C30985"/>
    <w:rsid w:val="00C326C3"/>
    <w:rsid w:val="00C33AC4"/>
    <w:rsid w:val="00C34CFD"/>
    <w:rsid w:val="00C360ED"/>
    <w:rsid w:val="00C36310"/>
    <w:rsid w:val="00C41161"/>
    <w:rsid w:val="00C428E2"/>
    <w:rsid w:val="00C435A6"/>
    <w:rsid w:val="00C45B5C"/>
    <w:rsid w:val="00C45FE1"/>
    <w:rsid w:val="00C46E48"/>
    <w:rsid w:val="00C5010F"/>
    <w:rsid w:val="00C5389E"/>
    <w:rsid w:val="00C538C5"/>
    <w:rsid w:val="00C54AC7"/>
    <w:rsid w:val="00C55248"/>
    <w:rsid w:val="00C56CE7"/>
    <w:rsid w:val="00C56FAD"/>
    <w:rsid w:val="00C57140"/>
    <w:rsid w:val="00C577AD"/>
    <w:rsid w:val="00C61314"/>
    <w:rsid w:val="00C626AC"/>
    <w:rsid w:val="00C63418"/>
    <w:rsid w:val="00C6596D"/>
    <w:rsid w:val="00C65D68"/>
    <w:rsid w:val="00C707FD"/>
    <w:rsid w:val="00C71144"/>
    <w:rsid w:val="00C7388B"/>
    <w:rsid w:val="00C73C08"/>
    <w:rsid w:val="00C74150"/>
    <w:rsid w:val="00C7476D"/>
    <w:rsid w:val="00C749AC"/>
    <w:rsid w:val="00C74CA8"/>
    <w:rsid w:val="00C77D58"/>
    <w:rsid w:val="00C81D66"/>
    <w:rsid w:val="00C822D3"/>
    <w:rsid w:val="00C82B28"/>
    <w:rsid w:val="00C82EED"/>
    <w:rsid w:val="00C8441B"/>
    <w:rsid w:val="00C84657"/>
    <w:rsid w:val="00C8528D"/>
    <w:rsid w:val="00C86EA1"/>
    <w:rsid w:val="00C9053D"/>
    <w:rsid w:val="00C928C2"/>
    <w:rsid w:val="00C946EA"/>
    <w:rsid w:val="00C95145"/>
    <w:rsid w:val="00C97BFC"/>
    <w:rsid w:val="00CA1A7E"/>
    <w:rsid w:val="00CA1F26"/>
    <w:rsid w:val="00CA25CE"/>
    <w:rsid w:val="00CA36EE"/>
    <w:rsid w:val="00CA386F"/>
    <w:rsid w:val="00CA74B3"/>
    <w:rsid w:val="00CA7EAE"/>
    <w:rsid w:val="00CB0732"/>
    <w:rsid w:val="00CB085E"/>
    <w:rsid w:val="00CB6CF6"/>
    <w:rsid w:val="00CB6EFE"/>
    <w:rsid w:val="00CB7019"/>
    <w:rsid w:val="00CB758E"/>
    <w:rsid w:val="00CC0563"/>
    <w:rsid w:val="00CC335F"/>
    <w:rsid w:val="00CC35A5"/>
    <w:rsid w:val="00CC38F5"/>
    <w:rsid w:val="00CC4311"/>
    <w:rsid w:val="00CC45F9"/>
    <w:rsid w:val="00CC5098"/>
    <w:rsid w:val="00CC5F21"/>
    <w:rsid w:val="00CC7F1A"/>
    <w:rsid w:val="00CD1219"/>
    <w:rsid w:val="00CD1431"/>
    <w:rsid w:val="00CD1449"/>
    <w:rsid w:val="00CD2F06"/>
    <w:rsid w:val="00CE166A"/>
    <w:rsid w:val="00CE4480"/>
    <w:rsid w:val="00CE5A81"/>
    <w:rsid w:val="00CE66D3"/>
    <w:rsid w:val="00CE7623"/>
    <w:rsid w:val="00CF0881"/>
    <w:rsid w:val="00CF096F"/>
    <w:rsid w:val="00CF3544"/>
    <w:rsid w:val="00CF388D"/>
    <w:rsid w:val="00CF5834"/>
    <w:rsid w:val="00CF7900"/>
    <w:rsid w:val="00D01B35"/>
    <w:rsid w:val="00D03AFA"/>
    <w:rsid w:val="00D042B0"/>
    <w:rsid w:val="00D056B0"/>
    <w:rsid w:val="00D06146"/>
    <w:rsid w:val="00D07666"/>
    <w:rsid w:val="00D113D0"/>
    <w:rsid w:val="00D12174"/>
    <w:rsid w:val="00D133FB"/>
    <w:rsid w:val="00D13999"/>
    <w:rsid w:val="00D14E23"/>
    <w:rsid w:val="00D170C6"/>
    <w:rsid w:val="00D17D25"/>
    <w:rsid w:val="00D20781"/>
    <w:rsid w:val="00D21066"/>
    <w:rsid w:val="00D240A7"/>
    <w:rsid w:val="00D242D8"/>
    <w:rsid w:val="00D270CC"/>
    <w:rsid w:val="00D30523"/>
    <w:rsid w:val="00D32F9A"/>
    <w:rsid w:val="00D34055"/>
    <w:rsid w:val="00D34C21"/>
    <w:rsid w:val="00D34E2D"/>
    <w:rsid w:val="00D34F85"/>
    <w:rsid w:val="00D3611E"/>
    <w:rsid w:val="00D37C44"/>
    <w:rsid w:val="00D37D87"/>
    <w:rsid w:val="00D43A38"/>
    <w:rsid w:val="00D43E61"/>
    <w:rsid w:val="00D44AFF"/>
    <w:rsid w:val="00D4519C"/>
    <w:rsid w:val="00D54CA0"/>
    <w:rsid w:val="00D54EAE"/>
    <w:rsid w:val="00D6236B"/>
    <w:rsid w:val="00D62CFB"/>
    <w:rsid w:val="00D66593"/>
    <w:rsid w:val="00D6688C"/>
    <w:rsid w:val="00D6745D"/>
    <w:rsid w:val="00D678D0"/>
    <w:rsid w:val="00D67B41"/>
    <w:rsid w:val="00D708A0"/>
    <w:rsid w:val="00D75ADC"/>
    <w:rsid w:val="00D768F8"/>
    <w:rsid w:val="00D828B2"/>
    <w:rsid w:val="00D8292A"/>
    <w:rsid w:val="00D86C73"/>
    <w:rsid w:val="00D911A4"/>
    <w:rsid w:val="00D93AD2"/>
    <w:rsid w:val="00D945AE"/>
    <w:rsid w:val="00D962DC"/>
    <w:rsid w:val="00D96A36"/>
    <w:rsid w:val="00D97916"/>
    <w:rsid w:val="00DA01A2"/>
    <w:rsid w:val="00DA047B"/>
    <w:rsid w:val="00DA054D"/>
    <w:rsid w:val="00DA0BE3"/>
    <w:rsid w:val="00DA5C06"/>
    <w:rsid w:val="00DB0517"/>
    <w:rsid w:val="00DB1977"/>
    <w:rsid w:val="00DB1EBE"/>
    <w:rsid w:val="00DB5EEE"/>
    <w:rsid w:val="00DB6647"/>
    <w:rsid w:val="00DB7CA1"/>
    <w:rsid w:val="00DC0617"/>
    <w:rsid w:val="00DC12B8"/>
    <w:rsid w:val="00DC1AF6"/>
    <w:rsid w:val="00DC2E6E"/>
    <w:rsid w:val="00DC5B21"/>
    <w:rsid w:val="00DC74DA"/>
    <w:rsid w:val="00DD1B9C"/>
    <w:rsid w:val="00DD1DB9"/>
    <w:rsid w:val="00DD40C1"/>
    <w:rsid w:val="00DD4DE2"/>
    <w:rsid w:val="00DD500E"/>
    <w:rsid w:val="00DD5336"/>
    <w:rsid w:val="00DD5AD0"/>
    <w:rsid w:val="00DE09B8"/>
    <w:rsid w:val="00DE13B3"/>
    <w:rsid w:val="00DE1A0D"/>
    <w:rsid w:val="00DE2FF4"/>
    <w:rsid w:val="00DE4916"/>
    <w:rsid w:val="00DE550E"/>
    <w:rsid w:val="00DE654B"/>
    <w:rsid w:val="00DE7930"/>
    <w:rsid w:val="00DF425A"/>
    <w:rsid w:val="00DF6325"/>
    <w:rsid w:val="00E00955"/>
    <w:rsid w:val="00E03ECE"/>
    <w:rsid w:val="00E054D8"/>
    <w:rsid w:val="00E060D9"/>
    <w:rsid w:val="00E06D43"/>
    <w:rsid w:val="00E070AB"/>
    <w:rsid w:val="00E15189"/>
    <w:rsid w:val="00E17401"/>
    <w:rsid w:val="00E176C9"/>
    <w:rsid w:val="00E1793D"/>
    <w:rsid w:val="00E21B93"/>
    <w:rsid w:val="00E23510"/>
    <w:rsid w:val="00E25574"/>
    <w:rsid w:val="00E2583E"/>
    <w:rsid w:val="00E335E1"/>
    <w:rsid w:val="00E41FE9"/>
    <w:rsid w:val="00E432B4"/>
    <w:rsid w:val="00E4364C"/>
    <w:rsid w:val="00E447D0"/>
    <w:rsid w:val="00E4540E"/>
    <w:rsid w:val="00E46C6D"/>
    <w:rsid w:val="00E50F97"/>
    <w:rsid w:val="00E53825"/>
    <w:rsid w:val="00E53E49"/>
    <w:rsid w:val="00E551BC"/>
    <w:rsid w:val="00E55B4A"/>
    <w:rsid w:val="00E564A5"/>
    <w:rsid w:val="00E56C9F"/>
    <w:rsid w:val="00E577BD"/>
    <w:rsid w:val="00E57D6C"/>
    <w:rsid w:val="00E6072F"/>
    <w:rsid w:val="00E607E4"/>
    <w:rsid w:val="00E62EFA"/>
    <w:rsid w:val="00E63F7B"/>
    <w:rsid w:val="00E64907"/>
    <w:rsid w:val="00E655B7"/>
    <w:rsid w:val="00E71005"/>
    <w:rsid w:val="00E73EA6"/>
    <w:rsid w:val="00E746DE"/>
    <w:rsid w:val="00E75E72"/>
    <w:rsid w:val="00E76BAA"/>
    <w:rsid w:val="00E77B93"/>
    <w:rsid w:val="00E84E6A"/>
    <w:rsid w:val="00E906C1"/>
    <w:rsid w:val="00E940B0"/>
    <w:rsid w:val="00E94644"/>
    <w:rsid w:val="00E947CC"/>
    <w:rsid w:val="00E95F1C"/>
    <w:rsid w:val="00E974C7"/>
    <w:rsid w:val="00EA0E17"/>
    <w:rsid w:val="00EA0F54"/>
    <w:rsid w:val="00EA3B4C"/>
    <w:rsid w:val="00EA72FC"/>
    <w:rsid w:val="00EB0215"/>
    <w:rsid w:val="00EB06F1"/>
    <w:rsid w:val="00EB153E"/>
    <w:rsid w:val="00EB214E"/>
    <w:rsid w:val="00EB2DD8"/>
    <w:rsid w:val="00EB4910"/>
    <w:rsid w:val="00EC122A"/>
    <w:rsid w:val="00EC1269"/>
    <w:rsid w:val="00EC2BE5"/>
    <w:rsid w:val="00EC3387"/>
    <w:rsid w:val="00EC405D"/>
    <w:rsid w:val="00EC47C6"/>
    <w:rsid w:val="00EC53BD"/>
    <w:rsid w:val="00EC7DCE"/>
    <w:rsid w:val="00ED2CD1"/>
    <w:rsid w:val="00ED443B"/>
    <w:rsid w:val="00ED55C6"/>
    <w:rsid w:val="00ED606B"/>
    <w:rsid w:val="00ED649D"/>
    <w:rsid w:val="00ED6D68"/>
    <w:rsid w:val="00ED7A2C"/>
    <w:rsid w:val="00ED7ACF"/>
    <w:rsid w:val="00EE01E1"/>
    <w:rsid w:val="00EE0E5B"/>
    <w:rsid w:val="00EE1A17"/>
    <w:rsid w:val="00EE1D2C"/>
    <w:rsid w:val="00EE3894"/>
    <w:rsid w:val="00EE47E2"/>
    <w:rsid w:val="00EE4911"/>
    <w:rsid w:val="00EE548B"/>
    <w:rsid w:val="00EE6795"/>
    <w:rsid w:val="00EF21C0"/>
    <w:rsid w:val="00EF5136"/>
    <w:rsid w:val="00EF5803"/>
    <w:rsid w:val="00EF66CE"/>
    <w:rsid w:val="00F07080"/>
    <w:rsid w:val="00F103AA"/>
    <w:rsid w:val="00F1044E"/>
    <w:rsid w:val="00F10E8D"/>
    <w:rsid w:val="00F12C16"/>
    <w:rsid w:val="00F14763"/>
    <w:rsid w:val="00F168E9"/>
    <w:rsid w:val="00F22687"/>
    <w:rsid w:val="00F23BE0"/>
    <w:rsid w:val="00F30CDE"/>
    <w:rsid w:val="00F31819"/>
    <w:rsid w:val="00F32160"/>
    <w:rsid w:val="00F32414"/>
    <w:rsid w:val="00F34E80"/>
    <w:rsid w:val="00F37697"/>
    <w:rsid w:val="00F40157"/>
    <w:rsid w:val="00F40DEE"/>
    <w:rsid w:val="00F46C0E"/>
    <w:rsid w:val="00F508F8"/>
    <w:rsid w:val="00F5146F"/>
    <w:rsid w:val="00F52676"/>
    <w:rsid w:val="00F52B77"/>
    <w:rsid w:val="00F532F8"/>
    <w:rsid w:val="00F548CA"/>
    <w:rsid w:val="00F55652"/>
    <w:rsid w:val="00F61A3A"/>
    <w:rsid w:val="00F665E0"/>
    <w:rsid w:val="00F666B5"/>
    <w:rsid w:val="00F67E17"/>
    <w:rsid w:val="00F7219F"/>
    <w:rsid w:val="00F73A9A"/>
    <w:rsid w:val="00F75DCE"/>
    <w:rsid w:val="00F770AE"/>
    <w:rsid w:val="00F77D4B"/>
    <w:rsid w:val="00F77E94"/>
    <w:rsid w:val="00F8261E"/>
    <w:rsid w:val="00F83D92"/>
    <w:rsid w:val="00F84783"/>
    <w:rsid w:val="00F85E10"/>
    <w:rsid w:val="00F86F6A"/>
    <w:rsid w:val="00F91313"/>
    <w:rsid w:val="00F91411"/>
    <w:rsid w:val="00F934DE"/>
    <w:rsid w:val="00F9392B"/>
    <w:rsid w:val="00F93D8F"/>
    <w:rsid w:val="00F968F2"/>
    <w:rsid w:val="00FA0E49"/>
    <w:rsid w:val="00FA413B"/>
    <w:rsid w:val="00FA5B32"/>
    <w:rsid w:val="00FA5D3E"/>
    <w:rsid w:val="00FB1A13"/>
    <w:rsid w:val="00FB22CB"/>
    <w:rsid w:val="00FB2D54"/>
    <w:rsid w:val="00FB2F4E"/>
    <w:rsid w:val="00FB456E"/>
    <w:rsid w:val="00FB6DC8"/>
    <w:rsid w:val="00FB7F11"/>
    <w:rsid w:val="00FC01F5"/>
    <w:rsid w:val="00FC0ACD"/>
    <w:rsid w:val="00FC0FC2"/>
    <w:rsid w:val="00FC2CB9"/>
    <w:rsid w:val="00FC46E4"/>
    <w:rsid w:val="00FC474D"/>
    <w:rsid w:val="00FC58EB"/>
    <w:rsid w:val="00FC5CC8"/>
    <w:rsid w:val="00FC622F"/>
    <w:rsid w:val="00FC6BDD"/>
    <w:rsid w:val="00FC7CD2"/>
    <w:rsid w:val="00FD01C7"/>
    <w:rsid w:val="00FD0AC5"/>
    <w:rsid w:val="00FD0DC9"/>
    <w:rsid w:val="00FD17EC"/>
    <w:rsid w:val="00FD19E9"/>
    <w:rsid w:val="00FD2501"/>
    <w:rsid w:val="00FD4619"/>
    <w:rsid w:val="00FD5CA1"/>
    <w:rsid w:val="00FE0DE1"/>
    <w:rsid w:val="00FE4E04"/>
    <w:rsid w:val="00FE601F"/>
    <w:rsid w:val="00FF0044"/>
    <w:rsid w:val="00FF15EC"/>
    <w:rsid w:val="00FF1A3F"/>
    <w:rsid w:val="00FF3BD9"/>
    <w:rsid w:val="00FF6673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BFA652"/>
  <w15:docId w15:val="{2CD499F4-8F8E-4093-BF07-138407CF9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03AF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707D4D"/>
    <w:pPr>
      <w:spacing w:before="60" w:after="60"/>
      <w:ind w:left="851" w:hanging="295"/>
      <w:jc w:val="both"/>
    </w:pPr>
    <w:rPr>
      <w:szCs w:val="20"/>
    </w:rPr>
  </w:style>
  <w:style w:type="paragraph" w:styleId="Nagwek">
    <w:name w:val="header"/>
    <w:basedOn w:val="Normalny"/>
    <w:link w:val="NagwekZnak"/>
    <w:rsid w:val="00707D4D"/>
    <w:pPr>
      <w:tabs>
        <w:tab w:val="center" w:pos="4536"/>
        <w:tab w:val="right" w:pos="9072"/>
      </w:tabs>
    </w:pPr>
    <w:rPr>
      <w:szCs w:val="20"/>
    </w:rPr>
  </w:style>
  <w:style w:type="paragraph" w:styleId="Tekstprzypisukocowego">
    <w:name w:val="endnote text"/>
    <w:basedOn w:val="Normalny"/>
    <w:semiHidden/>
    <w:rsid w:val="0021445B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21445B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C46E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46E48"/>
  </w:style>
  <w:style w:type="paragraph" w:styleId="Akapitzlist">
    <w:name w:val="List Paragraph"/>
    <w:basedOn w:val="Normalny"/>
    <w:uiPriority w:val="34"/>
    <w:qFormat/>
    <w:rsid w:val="002908E1"/>
    <w:pPr>
      <w:ind w:left="708"/>
    </w:pPr>
  </w:style>
  <w:style w:type="paragraph" w:styleId="NormalnyWeb">
    <w:name w:val="Normal (Web)"/>
    <w:basedOn w:val="Normalny"/>
    <w:unhideWhenUsed/>
    <w:rsid w:val="00AB342E"/>
    <w:pPr>
      <w:spacing w:before="100" w:beforeAutospacing="1" w:after="100" w:afterAutospacing="1"/>
    </w:pPr>
  </w:style>
  <w:style w:type="character" w:styleId="Hipercze">
    <w:name w:val="Hyperlink"/>
    <w:basedOn w:val="Domylnaczcionkaakapitu"/>
    <w:unhideWhenUsed/>
    <w:rsid w:val="00AC246D"/>
    <w:rPr>
      <w:color w:val="0000FF"/>
      <w:u w:val="single"/>
    </w:rPr>
  </w:style>
  <w:style w:type="table" w:styleId="Tabela-Siatka">
    <w:name w:val="Table Grid"/>
    <w:basedOn w:val="Standardowy"/>
    <w:rsid w:val="009B33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elapozycja">
    <w:name w:val="Tabela pozycja"/>
    <w:basedOn w:val="Normalny"/>
    <w:rsid w:val="00234E33"/>
    <w:rPr>
      <w:rFonts w:ascii="Arial" w:eastAsia="MS Outlook" w:hAnsi="Arial"/>
      <w:sz w:val="22"/>
      <w:szCs w:val="20"/>
    </w:rPr>
  </w:style>
  <w:style w:type="character" w:styleId="Pogrubienie">
    <w:name w:val="Strong"/>
    <w:basedOn w:val="Domylnaczcionkaakapitu"/>
    <w:qFormat/>
    <w:rsid w:val="00234E33"/>
    <w:rPr>
      <w:b/>
      <w:bCs/>
    </w:rPr>
  </w:style>
  <w:style w:type="paragraph" w:styleId="Tekstpodstawowy">
    <w:name w:val="Body Text"/>
    <w:aliases w:val="a2, Znak"/>
    <w:basedOn w:val="Normalny"/>
    <w:link w:val="TekstpodstawowyZnak"/>
    <w:rsid w:val="00234E33"/>
    <w:rPr>
      <w:rFonts w:ascii="Arial" w:hAnsi="Arial"/>
      <w:szCs w:val="20"/>
    </w:rPr>
  </w:style>
  <w:style w:type="character" w:customStyle="1" w:styleId="TekstpodstawowyZnak">
    <w:name w:val="Tekst podstawowy Znak"/>
    <w:aliases w:val="a2 Znak, Znak Znak"/>
    <w:basedOn w:val="Domylnaczcionkaakapitu"/>
    <w:link w:val="Tekstpodstawowy"/>
    <w:rsid w:val="00234E33"/>
    <w:rPr>
      <w:rFonts w:ascii="Arial" w:hAnsi="Arial"/>
      <w:sz w:val="24"/>
    </w:rPr>
  </w:style>
  <w:style w:type="paragraph" w:customStyle="1" w:styleId="rozdzia">
    <w:name w:val="rozdział"/>
    <w:basedOn w:val="Normalny"/>
    <w:autoRedefine/>
    <w:rsid w:val="00234E33"/>
    <w:pPr>
      <w:ind w:left="709" w:hanging="709"/>
      <w:jc w:val="both"/>
    </w:pPr>
    <w:rPr>
      <w:rFonts w:ascii="Verdana" w:hAnsi="Verdana"/>
      <w:bCs/>
      <w:color w:val="000000"/>
      <w:spacing w:val="4"/>
      <w:sz w:val="20"/>
      <w:szCs w:val="20"/>
    </w:rPr>
  </w:style>
  <w:style w:type="paragraph" w:styleId="Zwykytekst">
    <w:name w:val="Plain Text"/>
    <w:basedOn w:val="Normalny"/>
    <w:link w:val="ZwykytekstZnak"/>
    <w:rsid w:val="00EE491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E4911"/>
    <w:rPr>
      <w:rFonts w:ascii="Courier New" w:hAnsi="Courier New"/>
    </w:rPr>
  </w:style>
  <w:style w:type="table" w:customStyle="1" w:styleId="Tabela-Siatka1">
    <w:name w:val="Tabela - Siatka1"/>
    <w:basedOn w:val="Standardowy"/>
    <w:next w:val="Tabela-Siatka"/>
    <w:uiPriority w:val="59"/>
    <w:rsid w:val="004B63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rsid w:val="000A00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0036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586A78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3E328E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3C53F3"/>
    <w:rPr>
      <w:sz w:val="24"/>
    </w:rPr>
  </w:style>
  <w:style w:type="paragraph" w:styleId="Poprawka">
    <w:name w:val="Revision"/>
    <w:hidden/>
    <w:uiPriority w:val="99"/>
    <w:semiHidden/>
    <w:rsid w:val="00B328ED"/>
    <w:rPr>
      <w:sz w:val="24"/>
      <w:szCs w:val="24"/>
    </w:rPr>
  </w:style>
  <w:style w:type="character" w:styleId="UyteHipercze">
    <w:name w:val="FollowedHyperlink"/>
    <w:basedOn w:val="Domylnaczcionkaakapitu"/>
    <w:semiHidden/>
    <w:unhideWhenUsed/>
    <w:rsid w:val="00890FF0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79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6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7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1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6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edtest.orange.pl/" TargetMode="External"/><Relationship Id="rId13" Type="http://schemas.openxmlformats.org/officeDocument/2006/relationships/hyperlink" Target="https://www.speedtest.net/p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vectra.fireprobe.net/" TargetMode="External"/><Relationship Id="rId17" Type="http://schemas.openxmlformats.org/officeDocument/2006/relationships/hyperlink" Target="https://uptimeeye.com/tools/sla-calculator?mode=sla-to-downtime&amp;sla=97.5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openstatus.dev/play/uptime-sl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-mobile.pl/c/speed-tes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ite24x7.com/tools/sla-uptime.html" TargetMode="External"/><Relationship Id="rId10" Type="http://schemas.openxmlformats.org/officeDocument/2006/relationships/hyperlink" Target="https://play.fireprobe.net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plus.pl/speedtest" TargetMode="External"/><Relationship Id="rId14" Type="http://schemas.openxmlformats.org/officeDocument/2006/relationships/hyperlink" Target="mailto:sekretariatlublin@gddkia.gov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0D37E-9245-45DC-B875-789D8F75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5</Pages>
  <Words>1821</Words>
  <Characters>10932</Characters>
  <Application>Microsoft Office Word</Application>
  <DocSecurity>0</DocSecurity>
  <Lines>91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12728</CharactersWithSpaces>
  <SharedDoc>false</SharedDoc>
  <HLinks>
    <vt:vector size="12" baseType="variant">
      <vt:variant>
        <vt:i4>3670131</vt:i4>
      </vt:variant>
      <vt:variant>
        <vt:i4>3</vt:i4>
      </vt:variant>
      <vt:variant>
        <vt:i4>0</vt:i4>
      </vt:variant>
      <vt:variant>
        <vt:i4>5</vt:i4>
      </vt:variant>
      <vt:variant>
        <vt:lpwstr>http://www.vobis.pl/leksykon/slowo.aspx?id=2335</vt:lpwstr>
      </vt:variant>
      <vt:variant>
        <vt:lpwstr/>
      </vt:variant>
      <vt:variant>
        <vt:i4>4063345</vt:i4>
      </vt:variant>
      <vt:variant>
        <vt:i4>0</vt:i4>
      </vt:variant>
      <vt:variant>
        <vt:i4>0</vt:i4>
      </vt:variant>
      <vt:variant>
        <vt:i4>5</vt:i4>
      </vt:variant>
      <vt:variant>
        <vt:lpwstr>http://www.vobis.pl/leksykon/slowo.aspx?id=1166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GDDKIA</dc:creator>
  <cp:keywords/>
  <dc:description/>
  <cp:lastModifiedBy>Zarzeczny Tomasz</cp:lastModifiedBy>
  <cp:revision>171</cp:revision>
  <cp:lastPrinted>2020-04-29T07:29:00Z</cp:lastPrinted>
  <dcterms:created xsi:type="dcterms:W3CDTF">2014-03-27T09:40:00Z</dcterms:created>
  <dcterms:modified xsi:type="dcterms:W3CDTF">2026-05-06T09:37:00Z</dcterms:modified>
</cp:coreProperties>
</file>